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DCA0C" w14:textId="3A9845A9" w:rsidR="00FC7EF2" w:rsidRPr="00A75590" w:rsidRDefault="002827BF" w:rsidP="00F80BF4">
      <w:pPr>
        <w:widowControl w:val="0"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U M O W A   N R  </w:t>
      </w:r>
      <w:r w:rsidR="00575FCA">
        <w:rPr>
          <w:rFonts w:ascii="Calibri" w:eastAsia="Calibri" w:hAnsi="Calibri" w:cs="Calibri"/>
          <w:b/>
          <w:sz w:val="22"/>
          <w:szCs w:val="22"/>
        </w:rPr>
        <w:t>…</w:t>
      </w:r>
      <w:r w:rsidR="00F54554">
        <w:rPr>
          <w:rFonts w:ascii="Calibri" w:eastAsia="Calibri" w:hAnsi="Calibri" w:cs="Calibri"/>
          <w:b/>
          <w:sz w:val="22"/>
          <w:szCs w:val="22"/>
        </w:rPr>
        <w:t>/</w:t>
      </w:r>
      <w:r w:rsidR="00575FCA">
        <w:rPr>
          <w:rFonts w:ascii="Calibri" w:eastAsia="Calibri" w:hAnsi="Calibri" w:cs="Calibri"/>
          <w:b/>
          <w:sz w:val="22"/>
          <w:szCs w:val="22"/>
        </w:rPr>
        <w:t>Łukowski</w:t>
      </w:r>
      <w:r w:rsidR="00F54554">
        <w:rPr>
          <w:rFonts w:ascii="Calibri" w:eastAsia="Calibri" w:hAnsi="Calibri" w:cs="Calibri"/>
          <w:b/>
          <w:sz w:val="22"/>
          <w:szCs w:val="22"/>
        </w:rPr>
        <w:t>/202</w:t>
      </w:r>
      <w:r w:rsidR="00575FCA">
        <w:rPr>
          <w:rFonts w:ascii="Calibri" w:eastAsia="Calibri" w:hAnsi="Calibri" w:cs="Calibri"/>
          <w:b/>
          <w:sz w:val="22"/>
          <w:szCs w:val="22"/>
        </w:rPr>
        <w:t>6</w:t>
      </w:r>
    </w:p>
    <w:p w14:paraId="001D16F7" w14:textId="77777777" w:rsidR="00FC7EF2" w:rsidRPr="00A75590" w:rsidRDefault="00FC7EF2">
      <w:pPr>
        <w:rPr>
          <w:rFonts w:ascii="Calibri" w:eastAsia="Calibri" w:hAnsi="Calibri" w:cs="Calibri"/>
          <w:color w:val="FF0000"/>
          <w:sz w:val="22"/>
          <w:szCs w:val="22"/>
        </w:rPr>
      </w:pPr>
    </w:p>
    <w:p w14:paraId="54EA2061" w14:textId="30A688B2" w:rsidR="00FC7EF2" w:rsidRPr="00A75590" w:rsidRDefault="002827BF" w:rsidP="001B2AF0">
      <w:pPr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zawarta w dniu: </w:t>
      </w:r>
      <w:r w:rsidR="00575FCA">
        <w:rPr>
          <w:rFonts w:ascii="Calibri" w:eastAsia="Calibri" w:hAnsi="Calibri" w:cs="Calibri"/>
          <w:b/>
          <w:sz w:val="22"/>
          <w:szCs w:val="22"/>
        </w:rPr>
        <w:t>……………………….</w:t>
      </w:r>
      <w:r w:rsidR="00F54554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r. </w:t>
      </w:r>
      <w:r w:rsidRPr="00A75590">
        <w:rPr>
          <w:rFonts w:ascii="Calibri" w:eastAsia="Calibri" w:hAnsi="Calibri" w:cs="Calibri"/>
          <w:sz w:val="22"/>
          <w:szCs w:val="22"/>
        </w:rPr>
        <w:t>w Lublinie pomiędzy:</w:t>
      </w:r>
    </w:p>
    <w:p w14:paraId="34E902EE" w14:textId="5DA1F82F" w:rsidR="00FC7EF2" w:rsidRPr="00A75590" w:rsidRDefault="002827BF" w:rsidP="001B2AF0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Fundacją Rozwoju Inicjatyw Obywatelskich </w:t>
      </w:r>
      <w:r w:rsidRPr="00A75590">
        <w:rPr>
          <w:rFonts w:ascii="Calibri" w:eastAsia="Calibri" w:hAnsi="Calibri" w:cs="Calibri"/>
          <w:sz w:val="22"/>
          <w:szCs w:val="22"/>
        </w:rPr>
        <w:t>z siedzibą w Lublinie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Pr="00A75590">
        <w:rPr>
          <w:rFonts w:ascii="Calibri" w:eastAsia="Calibri" w:hAnsi="Calibri" w:cs="Calibri"/>
          <w:sz w:val="22"/>
          <w:szCs w:val="22"/>
        </w:rPr>
        <w:t>Ul. Lipowa 18/67; 20-024 Lublin, REGON: 060775846, NIP: 7123263025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Pr="00A75590">
        <w:rPr>
          <w:rFonts w:ascii="Calibri" w:eastAsia="Calibri" w:hAnsi="Calibri" w:cs="Calibri"/>
          <w:sz w:val="22"/>
          <w:szCs w:val="22"/>
        </w:rPr>
        <w:t xml:space="preserve">reprezentowaną przez </w:t>
      </w:r>
      <w:r w:rsidR="00575FCA">
        <w:rPr>
          <w:rFonts w:ascii="Calibri" w:eastAsia="Calibri" w:hAnsi="Calibri" w:cs="Calibri"/>
          <w:sz w:val="22"/>
          <w:szCs w:val="22"/>
        </w:rPr>
        <w:t>……………………………..</w:t>
      </w:r>
    </w:p>
    <w:p w14:paraId="3B6CE7CC" w14:textId="43EB886E" w:rsidR="00FC7EF2" w:rsidRPr="00A75590" w:rsidRDefault="002827BF">
      <w:p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zwaną dalej </w:t>
      </w:r>
      <w:r w:rsidRPr="00A75590">
        <w:rPr>
          <w:rFonts w:ascii="Calibri" w:eastAsia="Calibri" w:hAnsi="Calibri" w:cs="Calibri"/>
          <w:b/>
          <w:sz w:val="22"/>
          <w:szCs w:val="22"/>
        </w:rPr>
        <w:t>Zamawiającym</w:t>
      </w:r>
      <w:r w:rsidRPr="00A75590">
        <w:rPr>
          <w:rFonts w:ascii="Calibri" w:eastAsia="Calibri" w:hAnsi="Calibri" w:cs="Calibri"/>
          <w:sz w:val="22"/>
          <w:szCs w:val="22"/>
        </w:rPr>
        <w:t>,</w:t>
      </w:r>
    </w:p>
    <w:p w14:paraId="5C054A95" w14:textId="7CD8C963" w:rsidR="00FC7EF2" w:rsidRPr="00A75590" w:rsidRDefault="001B2AF0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a</w:t>
      </w:r>
    </w:p>
    <w:p w14:paraId="2E326143" w14:textId="5349A32E" w:rsidR="00F54554" w:rsidRPr="00142982" w:rsidRDefault="00575FCA" w:rsidP="00F54554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…………………………………..</w:t>
      </w:r>
    </w:p>
    <w:p w14:paraId="10432D3B" w14:textId="2B86AC21" w:rsidR="001B2AF0" w:rsidRPr="00A75590" w:rsidRDefault="006937EA" w:rsidP="00E733A8">
      <w:pPr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Zwanym dalej Wykonawcą,</w:t>
      </w:r>
    </w:p>
    <w:p w14:paraId="40E14033" w14:textId="77777777" w:rsidR="00FC7EF2" w:rsidRPr="00A75590" w:rsidRDefault="002827BF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łącznie zwanymi dalej Stronami o treści następującej:</w:t>
      </w:r>
    </w:p>
    <w:p w14:paraId="7ADD1C7D" w14:textId="4656DA6D" w:rsidR="00FC7EF2" w:rsidRPr="00A75590" w:rsidRDefault="002827BF" w:rsidP="00CA16DB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PREAMBUŁA</w:t>
      </w:r>
    </w:p>
    <w:p w14:paraId="2BD2A962" w14:textId="30215645" w:rsidR="00FC7EF2" w:rsidRPr="00A75590" w:rsidRDefault="002827BF" w:rsidP="0076033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Niniejsza umowa zostaje zawarta na potrzeby realizacji przez Fundację Rozwoju Inicjatyw Ob</w:t>
      </w:r>
      <w:r w:rsidR="0017759D" w:rsidRPr="00A75590">
        <w:rPr>
          <w:rFonts w:ascii="Calibri" w:eastAsia="Calibri" w:hAnsi="Calibri" w:cs="Calibri"/>
          <w:sz w:val="22"/>
          <w:szCs w:val="22"/>
        </w:rPr>
        <w:t xml:space="preserve">ywatelskich projektu pod nazwą </w:t>
      </w:r>
      <w:r w:rsidR="00575FCA" w:rsidRPr="00F8107C">
        <w:rPr>
          <w:rFonts w:ascii="Calibri" w:hAnsi="Calibri" w:cs="Calibri"/>
          <w:b/>
          <w:sz w:val="22"/>
        </w:rPr>
        <w:t>Specjalistyczne wsparcie dla rodzin z powiatu łukowskiego nr FELU.08.08-IZ.00-0035/24</w:t>
      </w:r>
      <w:r w:rsidR="00575FCA">
        <w:rPr>
          <w:rFonts w:ascii="Calibri" w:hAnsi="Calibri" w:cs="Calibri"/>
          <w:sz w:val="22"/>
        </w:rPr>
        <w:t xml:space="preserve"> </w:t>
      </w:r>
      <w:r w:rsidR="0076033F" w:rsidRPr="00A75590">
        <w:rPr>
          <w:rFonts w:ascii="Calibri" w:eastAsia="Calibri" w:hAnsi="Calibri" w:cs="Calibri"/>
          <w:sz w:val="22"/>
          <w:szCs w:val="22"/>
        </w:rPr>
        <w:t>realizowanego w ramach Programu Fundusze Europejskie dla Lubelskiego 2021-2027 współfinansowanego ze  środków Europejskiego Funduszu Społecznego Plus.</w:t>
      </w:r>
      <w:r w:rsidR="00706118" w:rsidRPr="00706118">
        <w:rPr>
          <w:rFonts w:ascii="Calibri" w:eastAsia="Calibri" w:hAnsi="Calibri" w:cs="Calibri"/>
          <w:sz w:val="22"/>
          <w:szCs w:val="22"/>
        </w:rPr>
        <w:t xml:space="preserve"> </w:t>
      </w:r>
      <w:r w:rsidR="00706118" w:rsidRPr="00610ADF">
        <w:rPr>
          <w:rFonts w:ascii="Calibri" w:eastAsia="Calibri" w:hAnsi="Calibri" w:cs="Calibri"/>
          <w:sz w:val="22"/>
          <w:szCs w:val="22"/>
        </w:rPr>
        <w:t>Umowa reguluje prawa i obowiązki stron w zakresie realizacji usługi zgodnie z opisem przedmiotu zamówienia, zawartym w zapytaniu ofertowym nr</w:t>
      </w:r>
      <w:r w:rsidR="00706118">
        <w:rPr>
          <w:rFonts w:ascii="Calibri" w:eastAsia="Calibri" w:hAnsi="Calibri" w:cs="Calibri"/>
          <w:sz w:val="22"/>
          <w:szCs w:val="22"/>
        </w:rPr>
        <w:t xml:space="preserve"> …………….</w:t>
      </w:r>
    </w:p>
    <w:p w14:paraId="4BB8E453" w14:textId="77777777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</w:p>
    <w:p w14:paraId="0F1C282F" w14:textId="77777777" w:rsidR="00FC7EF2" w:rsidRPr="00A75590" w:rsidRDefault="002827BF">
      <w:p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Ilekroć w niniejszej umowie jest mowa o:</w:t>
      </w:r>
    </w:p>
    <w:p w14:paraId="463E595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60F6E06F" w14:textId="2F88449F" w:rsidR="00FC7EF2" w:rsidRPr="00A75590" w:rsidRDefault="002827BF" w:rsidP="00414F0F">
      <w:pPr>
        <w:numPr>
          <w:ilvl w:val="0"/>
          <w:numId w:val="4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Projekcie</w:t>
      </w:r>
      <w:r w:rsidR="00FC6391" w:rsidRPr="00A75590">
        <w:rPr>
          <w:rFonts w:ascii="Calibri" w:hAnsi="Calibri" w:cs="Calibri"/>
          <w:b/>
          <w:sz w:val="22"/>
          <w:szCs w:val="22"/>
        </w:rPr>
        <w:t xml:space="preserve"> </w:t>
      </w:r>
      <w:r w:rsidR="00FC6391" w:rsidRPr="00A75590">
        <w:rPr>
          <w:rFonts w:ascii="Calibri" w:hAnsi="Calibri" w:cs="Calibri"/>
          <w:sz w:val="22"/>
          <w:szCs w:val="22"/>
        </w:rPr>
        <w:t xml:space="preserve">– </w:t>
      </w:r>
      <w:r w:rsidRPr="00A75590">
        <w:rPr>
          <w:rFonts w:ascii="Calibri" w:eastAsia="Calibri" w:hAnsi="Calibri" w:cs="Calibri"/>
          <w:sz w:val="22"/>
          <w:szCs w:val="22"/>
        </w:rPr>
        <w:t>należy przez to rozumieć</w:t>
      </w:r>
      <w:r w:rsidR="00FC6391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projekt</w:t>
      </w:r>
      <w:r w:rsidR="00FC6391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pt.</w:t>
      </w:r>
      <w:r w:rsidR="00FC6391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="00575FCA" w:rsidRPr="00F8107C">
        <w:rPr>
          <w:rFonts w:ascii="Calibri" w:hAnsi="Calibri" w:cs="Calibri"/>
          <w:b/>
          <w:sz w:val="22"/>
        </w:rPr>
        <w:t>Specjalistyczne wsparcie dla rodzin z powiatu łukowskiego nr FELU.08.08-IZ.00-0035/24</w:t>
      </w:r>
      <w:r w:rsidR="0017759D" w:rsidRPr="00A75590">
        <w:rPr>
          <w:rFonts w:ascii="Calibri" w:eastAsia="Calibri" w:hAnsi="Calibri" w:cs="Calibri"/>
          <w:sz w:val="22"/>
          <w:szCs w:val="22"/>
        </w:rPr>
        <w:t>,</w:t>
      </w:r>
    </w:p>
    <w:p w14:paraId="5999A147" w14:textId="2170249D" w:rsidR="007B61BF" w:rsidRPr="00A75590" w:rsidRDefault="002827BF" w:rsidP="00414F0F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Godzinie </w:t>
      </w:r>
      <w:r w:rsidR="0017759D" w:rsidRPr="00A75590">
        <w:rPr>
          <w:rFonts w:ascii="Calibri" w:eastAsia="Calibri" w:hAnsi="Calibri" w:cs="Calibri"/>
          <w:b/>
          <w:sz w:val="22"/>
          <w:szCs w:val="22"/>
        </w:rPr>
        <w:t>zajęć</w:t>
      </w:r>
      <w:r w:rsidRPr="00A75590">
        <w:rPr>
          <w:rFonts w:ascii="Calibri" w:eastAsia="Calibri" w:hAnsi="Calibri" w:cs="Calibri"/>
          <w:sz w:val="22"/>
          <w:szCs w:val="22"/>
        </w:rPr>
        <w:t xml:space="preserve"> – na</w:t>
      </w:r>
      <w:r w:rsidR="0017759D" w:rsidRPr="00A75590">
        <w:rPr>
          <w:rFonts w:ascii="Calibri" w:eastAsia="Calibri" w:hAnsi="Calibri" w:cs="Calibri"/>
          <w:sz w:val="22"/>
          <w:szCs w:val="22"/>
        </w:rPr>
        <w:t xml:space="preserve">leży przez to rozumieć godzinę </w:t>
      </w:r>
      <w:r w:rsidRPr="00A75590">
        <w:rPr>
          <w:rFonts w:ascii="Calibri" w:eastAsia="Calibri" w:hAnsi="Calibri" w:cs="Calibri"/>
          <w:sz w:val="22"/>
          <w:szCs w:val="22"/>
        </w:rPr>
        <w:t>trwającą 60 minut</w:t>
      </w:r>
    </w:p>
    <w:p w14:paraId="2284D2EF" w14:textId="10FCD7D0" w:rsidR="00DA7B73" w:rsidRPr="00A75590" w:rsidRDefault="002E4494" w:rsidP="00722C38">
      <w:pPr>
        <w:numPr>
          <w:ilvl w:val="0"/>
          <w:numId w:val="5"/>
        </w:numPr>
        <w:suppressAutoHyphens/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Instytucj</w:t>
      </w:r>
      <w:r w:rsidR="00DA7B73" w:rsidRPr="00A75590">
        <w:rPr>
          <w:rFonts w:ascii="Calibri" w:eastAsia="Calibri" w:hAnsi="Calibri" w:cs="Calibri"/>
          <w:b/>
          <w:sz w:val="22"/>
          <w:szCs w:val="22"/>
        </w:rPr>
        <w:t>i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DA7B73" w:rsidRPr="00A75590">
        <w:rPr>
          <w:rFonts w:ascii="Calibri" w:eastAsia="Calibri" w:hAnsi="Calibri" w:cs="Calibri"/>
          <w:b/>
          <w:sz w:val="22"/>
          <w:szCs w:val="22"/>
        </w:rPr>
        <w:t>Zarządzającej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 xml:space="preserve">– należy przez to rozumieć </w:t>
      </w:r>
      <w:r w:rsidR="00DA7B73" w:rsidRPr="00A75590">
        <w:rPr>
          <w:rFonts w:ascii="Calibri" w:eastAsia="Calibri" w:hAnsi="Calibri" w:cs="Calibri"/>
          <w:sz w:val="22"/>
          <w:szCs w:val="22"/>
        </w:rPr>
        <w:t>Województwo Lubelskie będące Instytucją Zarządzającą dla Programu Fundusze Europejskie dla Lubelskiego 2021-2027, z siedzibą przy ul. Artura Grottgera 4, 20-029</w:t>
      </w:r>
    </w:p>
    <w:p w14:paraId="5761CC81" w14:textId="3886B2C4" w:rsidR="00FC7EF2" w:rsidRPr="00A75590" w:rsidRDefault="002827BF" w:rsidP="00722C38">
      <w:pPr>
        <w:numPr>
          <w:ilvl w:val="0"/>
          <w:numId w:val="5"/>
        </w:numPr>
        <w:suppressAutoHyphens/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Projektodawcy/Zamawiającego</w:t>
      </w:r>
      <w:r w:rsidRPr="00A75590">
        <w:rPr>
          <w:rFonts w:ascii="Calibri" w:eastAsia="Calibri" w:hAnsi="Calibri" w:cs="Calibri"/>
          <w:sz w:val="22"/>
          <w:szCs w:val="22"/>
        </w:rPr>
        <w:t xml:space="preserve"> – należy przez to rozumieć Fundację Rozwoju Inicjatyw Obywatelskich</w:t>
      </w:r>
    </w:p>
    <w:p w14:paraId="5DEF4AED" w14:textId="43B83226" w:rsidR="00FC7EF2" w:rsidRPr="00A75590" w:rsidRDefault="002827BF" w:rsidP="00414F0F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Usługa</w:t>
      </w:r>
      <w:r w:rsidRPr="00A75590">
        <w:rPr>
          <w:rFonts w:ascii="Calibri" w:eastAsia="Calibri" w:hAnsi="Calibri" w:cs="Calibri"/>
          <w:sz w:val="22"/>
          <w:szCs w:val="22"/>
        </w:rPr>
        <w:t xml:space="preserve"> – realizacja </w:t>
      </w:r>
      <w:r w:rsidR="00CF6F6A" w:rsidRPr="00A75590">
        <w:rPr>
          <w:rFonts w:ascii="Calibri" w:eastAsia="Calibri" w:hAnsi="Calibri" w:cs="Calibri"/>
          <w:sz w:val="22"/>
          <w:szCs w:val="22"/>
        </w:rPr>
        <w:t xml:space="preserve">usługi </w:t>
      </w:r>
      <w:r w:rsidR="00F913E2" w:rsidRPr="00A75590">
        <w:rPr>
          <w:rFonts w:ascii="Calibri" w:eastAsia="Calibri" w:hAnsi="Calibri" w:cs="Calibri"/>
          <w:sz w:val="22"/>
          <w:szCs w:val="22"/>
        </w:rPr>
        <w:t> </w:t>
      </w:r>
      <w:r w:rsidR="002F08BD">
        <w:rPr>
          <w:rFonts w:ascii="Calibri" w:eastAsia="Calibri" w:hAnsi="Calibri" w:cs="Calibri"/>
          <w:sz w:val="22"/>
          <w:szCs w:val="22"/>
        </w:rPr>
        <w:t>terapii rodzin</w:t>
      </w:r>
      <w:r w:rsidR="00E67723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dla Uczestników Projektu,</w:t>
      </w:r>
    </w:p>
    <w:p w14:paraId="12D5F240" w14:textId="77777777" w:rsidR="001B2AF0" w:rsidRPr="00A75590" w:rsidRDefault="002827BF" w:rsidP="00414F0F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Uczestnik/Uczestniczka projektu</w:t>
      </w:r>
      <w:r w:rsidRPr="00A75590">
        <w:rPr>
          <w:rFonts w:ascii="Calibri" w:eastAsia="Calibri" w:hAnsi="Calibri" w:cs="Calibri"/>
          <w:sz w:val="22"/>
          <w:szCs w:val="22"/>
        </w:rPr>
        <w:t xml:space="preserve"> – osoba, która zostanie zakwalifikowana do udziału w Projekcie, zgodnie z zasadami określonymi w Regulaminie rekrutacji i uczestnictwa w projekcie i skorzysta ze wsparcia przewidzianego w Projekcie.</w:t>
      </w:r>
    </w:p>
    <w:p w14:paraId="6570822B" w14:textId="04D1CAD0" w:rsidR="00B55192" w:rsidRPr="00575FCA" w:rsidRDefault="002E4494" w:rsidP="00575FCA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b/>
          <w:sz w:val="22"/>
          <w:szCs w:val="22"/>
        </w:rPr>
      </w:pPr>
      <w:r w:rsidRPr="00575FCA">
        <w:rPr>
          <w:rFonts w:ascii="Calibri" w:eastAsia="Calibri" w:hAnsi="Calibri" w:cs="Calibri"/>
          <w:b/>
          <w:sz w:val="22"/>
          <w:szCs w:val="22"/>
        </w:rPr>
        <w:t xml:space="preserve">Partner projektu – </w:t>
      </w:r>
      <w:r w:rsidRPr="00575FCA">
        <w:rPr>
          <w:rFonts w:ascii="Calibri" w:eastAsia="Calibri" w:hAnsi="Calibri" w:cs="Calibri"/>
          <w:sz w:val="22"/>
          <w:szCs w:val="22"/>
        </w:rPr>
        <w:t xml:space="preserve">Partnerami projektu są </w:t>
      </w:r>
      <w:r w:rsidR="00575FCA" w:rsidRPr="00575FCA">
        <w:rPr>
          <w:rFonts w:ascii="Calibri" w:eastAsia="Calibri" w:hAnsi="Calibri" w:cs="Calibri"/>
          <w:sz w:val="22"/>
          <w:szCs w:val="22"/>
        </w:rPr>
        <w:t>Gmina Adamów/ Gminny Ośrodek Pomocy Społecznej w Adamowie; Gmina Serokomla/ Gminny Ośrodek Pomocy Społecznej w Serokomli; Gmina Stanin/ Gminny Ośrodek Pomocy Społecznej w Staninie; Gmina Trzebieszów/ Gminny Ośrodek Pomocy Społecznej w Trzebieszowie; Gmina Wojcieszków/ Centrum Usług Społecznych w Wojcieszkowie</w:t>
      </w:r>
      <w:r w:rsidR="00575FCA" w:rsidRPr="00575FCA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763B5118" w14:textId="412FE4FD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2</w:t>
      </w:r>
    </w:p>
    <w:p w14:paraId="0C68B1FA" w14:textId="55B96BE1" w:rsidR="002F08BD" w:rsidRPr="00A75590" w:rsidRDefault="002F08BD" w:rsidP="002F08BD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Przedmiotem umowy jest realizacja </w:t>
      </w:r>
      <w:r>
        <w:rPr>
          <w:rFonts w:ascii="Calibri" w:hAnsi="Calibri" w:cs="Calibri"/>
          <w:sz w:val="22"/>
          <w:szCs w:val="22"/>
        </w:rPr>
        <w:t>terapii rodzin</w:t>
      </w:r>
      <w:r w:rsidRPr="00A75590">
        <w:rPr>
          <w:rFonts w:ascii="Calibri" w:hAnsi="Calibri" w:cs="Calibri"/>
          <w:sz w:val="22"/>
          <w:szCs w:val="22"/>
        </w:rPr>
        <w:t xml:space="preserve"> w liczbie </w:t>
      </w:r>
      <w:r>
        <w:rPr>
          <w:rFonts w:ascii="Calibri" w:hAnsi="Calibri" w:cs="Calibri"/>
          <w:sz w:val="22"/>
          <w:szCs w:val="22"/>
        </w:rPr>
        <w:t>625</w:t>
      </w:r>
      <w:r w:rsidRPr="00A75590">
        <w:rPr>
          <w:rFonts w:ascii="Calibri" w:hAnsi="Calibri" w:cs="Calibri"/>
          <w:sz w:val="22"/>
          <w:szCs w:val="22"/>
        </w:rPr>
        <w:t xml:space="preserve"> godzin, średnio </w:t>
      </w:r>
      <w:r>
        <w:rPr>
          <w:rFonts w:ascii="Calibri" w:hAnsi="Calibri" w:cs="Calibri"/>
          <w:sz w:val="22"/>
          <w:szCs w:val="22"/>
        </w:rPr>
        <w:t>27</w:t>
      </w:r>
      <w:r w:rsidRPr="00A75590">
        <w:rPr>
          <w:rFonts w:ascii="Calibri" w:hAnsi="Calibri" w:cs="Calibri"/>
          <w:sz w:val="22"/>
          <w:szCs w:val="22"/>
        </w:rPr>
        <w:t xml:space="preserve"> godzin na miesiąc.</w:t>
      </w:r>
    </w:p>
    <w:p w14:paraId="278072F4" w14:textId="52B20BCD" w:rsidR="002F08BD" w:rsidRPr="00A75590" w:rsidRDefault="00FC7CBC" w:rsidP="002F08BD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Zakres realizowanej usługi</w:t>
      </w:r>
      <w:r w:rsidR="002F08BD" w:rsidRPr="00A75590">
        <w:rPr>
          <w:rFonts w:ascii="Calibri" w:hAnsi="Calibri" w:cs="Calibri"/>
          <w:sz w:val="22"/>
          <w:szCs w:val="22"/>
        </w:rPr>
        <w:t xml:space="preserve"> dotyczyć będzie m.in.:</w:t>
      </w:r>
    </w:p>
    <w:p w14:paraId="05C6B7C9" w14:textId="77777777" w:rsidR="002F08BD" w:rsidRPr="003A17CD" w:rsidRDefault="002F08BD" w:rsidP="002F08BD">
      <w:pPr>
        <w:pStyle w:val="Default"/>
        <w:numPr>
          <w:ilvl w:val="0"/>
          <w:numId w:val="32"/>
        </w:numPr>
        <w:jc w:val="both"/>
        <w:rPr>
          <w:rFonts w:ascii="Calibri" w:hAnsi="Calibri"/>
          <w:sz w:val="22"/>
          <w:szCs w:val="22"/>
        </w:rPr>
      </w:pPr>
      <w:r w:rsidRPr="003A17CD">
        <w:rPr>
          <w:rFonts w:ascii="Calibri" w:hAnsi="Calibri" w:cs="Calibri"/>
          <w:sz w:val="22"/>
          <w:szCs w:val="22"/>
        </w:rPr>
        <w:t>Terapii rodzinnej mającej na celu przezwyciężenie m.in. trudności w relacjach rodzinnych, kłopotów wychowawczych, problemów w nauce oraz zmianie wzorców rodzinnych</w:t>
      </w:r>
    </w:p>
    <w:p w14:paraId="338555E3" w14:textId="77777777" w:rsidR="002F08BD" w:rsidRPr="003A17CD" w:rsidRDefault="002F08BD" w:rsidP="002F08BD">
      <w:pPr>
        <w:pStyle w:val="Default"/>
        <w:numPr>
          <w:ilvl w:val="0"/>
          <w:numId w:val="32"/>
        </w:numPr>
        <w:jc w:val="both"/>
        <w:rPr>
          <w:rFonts w:ascii="Calibri" w:hAnsi="Calibri" w:cs="Calibri"/>
          <w:sz w:val="22"/>
          <w:szCs w:val="22"/>
        </w:rPr>
      </w:pPr>
      <w:r w:rsidRPr="003A17CD">
        <w:rPr>
          <w:rFonts w:ascii="Calibri" w:hAnsi="Calibri" w:cs="Calibri"/>
          <w:sz w:val="22"/>
          <w:szCs w:val="22"/>
        </w:rPr>
        <w:t>Obejmuje procesy diagnozowania, profilaktyki, terapii, konsultacji Uczestnika Projektu</w:t>
      </w:r>
    </w:p>
    <w:p w14:paraId="1D3CC454" w14:textId="77777777" w:rsidR="002F08BD" w:rsidRPr="003A17CD" w:rsidRDefault="002F08BD" w:rsidP="002F08BD">
      <w:pPr>
        <w:pStyle w:val="Default"/>
        <w:numPr>
          <w:ilvl w:val="0"/>
          <w:numId w:val="32"/>
        </w:numPr>
        <w:jc w:val="both"/>
        <w:rPr>
          <w:rFonts w:ascii="Calibri" w:hAnsi="Calibri" w:cs="Calibri"/>
          <w:sz w:val="22"/>
          <w:szCs w:val="22"/>
        </w:rPr>
      </w:pPr>
      <w:r w:rsidRPr="003A17CD">
        <w:rPr>
          <w:rFonts w:ascii="Calibri" w:hAnsi="Calibri" w:cs="Calibri"/>
          <w:sz w:val="22"/>
          <w:szCs w:val="22"/>
        </w:rPr>
        <w:t>Zaplanowanie konkretnych etapów pracy (np. indywidualna terapia, grupowa terapia), które służą poradzeniu sobie z problemem przedstawionym przez Uczestnika Projektu</w:t>
      </w:r>
    </w:p>
    <w:p w14:paraId="3F447C58" w14:textId="77777777" w:rsidR="002F08BD" w:rsidRPr="003A17CD" w:rsidRDefault="002F08BD" w:rsidP="002F08BD">
      <w:pPr>
        <w:pStyle w:val="Default"/>
        <w:numPr>
          <w:ilvl w:val="0"/>
          <w:numId w:val="32"/>
        </w:numPr>
        <w:jc w:val="both"/>
        <w:rPr>
          <w:rFonts w:ascii="Calibri" w:hAnsi="Calibri" w:cs="Calibri"/>
          <w:sz w:val="22"/>
          <w:szCs w:val="22"/>
        </w:rPr>
      </w:pPr>
      <w:r w:rsidRPr="003A17CD">
        <w:rPr>
          <w:rFonts w:ascii="Calibri" w:hAnsi="Calibri" w:cs="Calibri"/>
          <w:sz w:val="22"/>
          <w:szCs w:val="22"/>
        </w:rPr>
        <w:t>Wspieranie klienta, wspomaganie rozwoju cech sprzyjających poradzeniu sobie w aktualnej trudności, w sytuacji psychologicznego kryzysu Uczestnika Projektu</w:t>
      </w:r>
    </w:p>
    <w:p w14:paraId="41630DCA" w14:textId="77777777" w:rsidR="002F08BD" w:rsidRPr="003A17CD" w:rsidRDefault="002F08BD" w:rsidP="002F08BD">
      <w:pPr>
        <w:pStyle w:val="Default"/>
        <w:numPr>
          <w:ilvl w:val="0"/>
          <w:numId w:val="32"/>
        </w:numPr>
        <w:jc w:val="both"/>
        <w:rPr>
          <w:rFonts w:ascii="Calibri" w:hAnsi="Calibri" w:cs="Calibri"/>
          <w:sz w:val="22"/>
          <w:szCs w:val="22"/>
        </w:rPr>
      </w:pPr>
      <w:r w:rsidRPr="003A17CD">
        <w:rPr>
          <w:rFonts w:ascii="Calibri" w:hAnsi="Calibri" w:cs="Calibri"/>
          <w:sz w:val="22"/>
          <w:szCs w:val="22"/>
        </w:rPr>
        <w:lastRenderedPageBreak/>
        <w:t>oraz innych zagadnień zgłaszanych bezpośrednio do Wykonawcy lub Partnera projektu przez Uczestników Projektu podczas indywidualnych spotkań</w:t>
      </w:r>
    </w:p>
    <w:p w14:paraId="4E02D2D1" w14:textId="19B49F44" w:rsidR="004953DD" w:rsidRPr="00A75590" w:rsidRDefault="004953DD" w:rsidP="007B2D47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Gotowość do uzgodnionej formy współpracy zespołu interdyscyplinarnego (np. raportowanie, spotkania specjalistów realizujących dane usługi wsparcia rodziny w Zespole Interdyscyplinarnym z pracownikami socjalnymi Ośrodka Pomocy Społecznej</w:t>
      </w:r>
      <w:r w:rsidR="00055B9D" w:rsidRPr="00A75590">
        <w:rPr>
          <w:rFonts w:ascii="Calibri" w:hAnsi="Calibri" w:cs="Calibri"/>
          <w:sz w:val="22"/>
          <w:szCs w:val="22"/>
        </w:rPr>
        <w:t xml:space="preserve"> w</w:t>
      </w:r>
      <w:r w:rsidRPr="00A75590">
        <w:rPr>
          <w:rFonts w:ascii="Calibri" w:hAnsi="Calibri" w:cs="Calibri"/>
          <w:sz w:val="22"/>
          <w:szCs w:val="22"/>
        </w:rPr>
        <w:t xml:space="preserve"> gminie w której realizowane są usługi wsparcia rodziny, spotkania całego zespołu). </w:t>
      </w:r>
    </w:p>
    <w:p w14:paraId="0B90E9E1" w14:textId="77777777" w:rsidR="00F37FA4" w:rsidRPr="00A75590" w:rsidRDefault="00F37FA4" w:rsidP="007B2D47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Udział w spotkaniu organizacyjnym (szkolenie dotyczące organizacji realizacji usługi) zorganizowanym w terminie i miejscu wskazanym przez Zamawiającego</w:t>
      </w:r>
      <w:bookmarkStart w:id="0" w:name="_Hlk536395586"/>
    </w:p>
    <w:p w14:paraId="5646096E" w14:textId="137BA266" w:rsidR="00F37FA4" w:rsidRPr="00A75590" w:rsidRDefault="00F37FA4" w:rsidP="007B2D47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 godzinę pracy specjalisty przyjmuje się 60 minut, zajęcia mogą odbywać się w dni robocze oraz ewentualnie w sobotę, w zależności od potrzeb uczestnika projektu</w:t>
      </w:r>
      <w:bookmarkEnd w:id="0"/>
      <w:r w:rsidRPr="00A75590">
        <w:rPr>
          <w:rFonts w:ascii="Calibri" w:hAnsi="Calibri" w:cs="Calibri"/>
          <w:sz w:val="22"/>
          <w:szCs w:val="22"/>
        </w:rPr>
        <w:t xml:space="preserve">. Zamawiający płaci za faktycznie wykonaną godzinę. </w:t>
      </w:r>
    </w:p>
    <w:p w14:paraId="42901A5E" w14:textId="70F796DC" w:rsidR="004953DD" w:rsidRPr="002601D0" w:rsidRDefault="004953DD" w:rsidP="002601D0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 </w:t>
      </w:r>
      <w:r w:rsidR="002601D0" w:rsidRPr="002601D0">
        <w:rPr>
          <w:rFonts w:ascii="Calibri" w:hAnsi="Calibri" w:cs="Calibri"/>
          <w:sz w:val="22"/>
          <w:szCs w:val="22"/>
        </w:rPr>
        <w:t>Usługa będzie realizowana na terenie województwa lubelskiego, powiatu łukowskiego, na terenie gmin Adamów, Serokomla, Stanin, Trzebieszów, Wojcieszków.</w:t>
      </w:r>
    </w:p>
    <w:p w14:paraId="6FB87728" w14:textId="09CDCB3F" w:rsidR="00DA7B73" w:rsidRDefault="004953DD" w:rsidP="007B2D47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Wzory dokumentacji niezbędnej do przeprowadzenia poradnictwa rodzinnego: wzory list obecności, indywidualnej karty poradnictwa zostaną przygotowane przez Zamawiającego</w:t>
      </w:r>
      <w:r w:rsidR="00DA7B73" w:rsidRPr="00A75590">
        <w:rPr>
          <w:rFonts w:ascii="Calibri" w:hAnsi="Calibri" w:cs="Calibri"/>
          <w:sz w:val="22"/>
          <w:szCs w:val="22"/>
        </w:rPr>
        <w:t xml:space="preserve"> </w:t>
      </w:r>
      <w:r w:rsidRPr="00A75590">
        <w:rPr>
          <w:rFonts w:ascii="Calibri" w:hAnsi="Calibri" w:cs="Calibri"/>
          <w:sz w:val="22"/>
          <w:szCs w:val="22"/>
        </w:rPr>
        <w:t>i przekazane Wykonawcy.</w:t>
      </w:r>
    </w:p>
    <w:p w14:paraId="6BCCECB9" w14:textId="002D94F7" w:rsidR="00F37FA4" w:rsidRPr="00A75590" w:rsidRDefault="00F37FA4" w:rsidP="007B2D47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Usługi będą świadczone w postaci: </w:t>
      </w:r>
    </w:p>
    <w:p w14:paraId="2FA278A2" w14:textId="77777777" w:rsidR="00F37FA4" w:rsidRPr="00A75590" w:rsidRDefault="00F37FA4" w:rsidP="00DA7B73">
      <w:pPr>
        <w:pStyle w:val="Akapitzlist"/>
        <w:ind w:left="1134"/>
        <w:jc w:val="both"/>
        <w:rPr>
          <w:rFonts w:ascii="Calibri" w:eastAsia="SimSun" w:hAnsi="Calibri" w:cs="Calibri"/>
          <w:kern w:val="1"/>
          <w:sz w:val="22"/>
          <w:szCs w:val="22"/>
          <w:lang w:eastAsia="hi-IN" w:bidi="hi-IN"/>
        </w:rPr>
      </w:pPr>
      <w:r w:rsidRPr="00A75590">
        <w:rPr>
          <w:rFonts w:ascii="Calibri" w:eastAsia="SimSun" w:hAnsi="Calibri" w:cs="Calibri"/>
          <w:kern w:val="1"/>
          <w:sz w:val="22"/>
          <w:szCs w:val="22"/>
          <w:lang w:eastAsia="hi-IN" w:bidi="hi-IN"/>
        </w:rPr>
        <w:t xml:space="preserve">a) konsultacji stacjonarnych świadczonych na terenie każdej gminy (Partnerzy projektu udostępnią sale na potrzeby poradnictwa), </w:t>
      </w:r>
    </w:p>
    <w:p w14:paraId="06FAA969" w14:textId="15F74660" w:rsidR="00F37FA4" w:rsidRPr="00A75590" w:rsidRDefault="00F37FA4" w:rsidP="00DA7B73">
      <w:pPr>
        <w:pStyle w:val="Akapitzlist"/>
        <w:ind w:left="1134"/>
        <w:jc w:val="both"/>
        <w:rPr>
          <w:rFonts w:ascii="Calibri" w:eastAsia="SimSun" w:hAnsi="Calibri" w:cs="Calibri"/>
          <w:kern w:val="1"/>
          <w:sz w:val="22"/>
          <w:szCs w:val="22"/>
          <w:lang w:eastAsia="hi-IN" w:bidi="hi-IN"/>
        </w:rPr>
      </w:pPr>
      <w:r w:rsidRPr="00A75590">
        <w:rPr>
          <w:rFonts w:ascii="Calibri" w:eastAsia="SimSun" w:hAnsi="Calibri" w:cs="Calibri"/>
          <w:kern w:val="1"/>
          <w:sz w:val="22"/>
          <w:szCs w:val="22"/>
          <w:lang w:eastAsia="hi-IN" w:bidi="hi-IN"/>
        </w:rPr>
        <w:t>b) w uzasadnionych przypadkach, za zgodą Zamawiającego, poradnictw</w:t>
      </w:r>
      <w:r w:rsidR="00DA7B73" w:rsidRPr="00A75590">
        <w:rPr>
          <w:rFonts w:ascii="Calibri" w:eastAsia="SimSun" w:hAnsi="Calibri" w:cs="Calibri"/>
          <w:kern w:val="1"/>
          <w:sz w:val="22"/>
          <w:szCs w:val="22"/>
          <w:lang w:eastAsia="hi-IN" w:bidi="hi-IN"/>
        </w:rPr>
        <w:t>a</w:t>
      </w:r>
      <w:r w:rsidRPr="00A75590">
        <w:rPr>
          <w:rFonts w:ascii="Calibri" w:eastAsia="SimSun" w:hAnsi="Calibri" w:cs="Calibri"/>
          <w:kern w:val="1"/>
          <w:sz w:val="22"/>
          <w:szCs w:val="22"/>
          <w:lang w:eastAsia="hi-IN" w:bidi="hi-IN"/>
        </w:rPr>
        <w:t xml:space="preserve"> mobilnego świadczonego w miejscu zamieszkania wg indywidualnych potrzeb Uczestników Projektu.</w:t>
      </w:r>
    </w:p>
    <w:p w14:paraId="2DCAAEFC" w14:textId="78C26105" w:rsidR="00FC7EF2" w:rsidRPr="00F20858" w:rsidRDefault="00F20858" w:rsidP="00AF5AD5">
      <w:pPr>
        <w:pStyle w:val="Default"/>
        <w:numPr>
          <w:ilvl w:val="0"/>
          <w:numId w:val="11"/>
        </w:numPr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20858">
        <w:rPr>
          <w:rFonts w:ascii="Calibri" w:hAnsi="Calibri" w:cs="Calibri"/>
          <w:sz w:val="22"/>
          <w:szCs w:val="22"/>
        </w:rPr>
        <w:t xml:space="preserve">Wykonawca zobowiązany jest do realizacji zamówienia z zachowaniem standardów ochrony małoletnich, zgodnie z ustawą z dnia 13 maja 2016 r. o przeciwdziałaniu zagrożeniom przestępczością na tle seksualnym i ochronie małoletnich. </w:t>
      </w:r>
    </w:p>
    <w:p w14:paraId="5410F7B3" w14:textId="77777777" w:rsidR="00F20858" w:rsidRPr="00F20858" w:rsidRDefault="00F20858" w:rsidP="00F20858">
      <w:pPr>
        <w:pStyle w:val="Default"/>
        <w:ind w:left="720"/>
        <w:jc w:val="both"/>
        <w:rPr>
          <w:rFonts w:ascii="Calibri" w:eastAsia="Calibri" w:hAnsi="Calibri" w:cs="Calibri"/>
          <w:color w:val="FF0000"/>
          <w:sz w:val="22"/>
          <w:szCs w:val="22"/>
        </w:rPr>
      </w:pPr>
    </w:p>
    <w:p w14:paraId="76F4AAFC" w14:textId="4B9A85B4" w:rsidR="00143D1F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3</w:t>
      </w:r>
    </w:p>
    <w:p w14:paraId="51E22846" w14:textId="57360A9F" w:rsidR="00CA39CE" w:rsidRDefault="00430EC9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Termin realizacji zamówienia odbędzie się od dnia zawarcia umowy do </w:t>
      </w:r>
      <w:r w:rsidR="00575FCA">
        <w:rPr>
          <w:rFonts w:ascii="Calibri" w:hAnsi="Calibri" w:cs="Calibri"/>
          <w:sz w:val="22"/>
          <w:szCs w:val="22"/>
        </w:rPr>
        <w:t>29.02.2028</w:t>
      </w:r>
      <w:r w:rsidR="00F37FA4" w:rsidRPr="00A75590">
        <w:rPr>
          <w:rFonts w:ascii="Calibri" w:hAnsi="Calibri" w:cs="Calibri"/>
          <w:sz w:val="22"/>
          <w:szCs w:val="22"/>
        </w:rPr>
        <w:t xml:space="preserve"> r.</w:t>
      </w:r>
      <w:r w:rsidRPr="00A75590">
        <w:rPr>
          <w:rFonts w:ascii="Calibri" w:hAnsi="Calibri" w:cs="Calibri"/>
          <w:sz w:val="22"/>
          <w:szCs w:val="22"/>
        </w:rPr>
        <w:t xml:space="preserve">, przy czym dokładny harmonogram zawierający dni oraz godziny doradztwa uzależniony jest od preferencji Uczestników Projektu i zostanie </w:t>
      </w:r>
      <w:r w:rsidR="00C3745E" w:rsidRPr="00A75590">
        <w:rPr>
          <w:rFonts w:ascii="Calibri" w:hAnsi="Calibri" w:cs="Calibri"/>
          <w:sz w:val="22"/>
          <w:szCs w:val="22"/>
        </w:rPr>
        <w:t>uzgadniany z</w:t>
      </w:r>
      <w:r w:rsidRPr="00A75590">
        <w:rPr>
          <w:rFonts w:ascii="Calibri" w:hAnsi="Calibri" w:cs="Calibri"/>
          <w:sz w:val="22"/>
          <w:szCs w:val="22"/>
        </w:rPr>
        <w:t xml:space="preserve"> Wykonawc</w:t>
      </w:r>
      <w:r w:rsidR="00C3745E" w:rsidRPr="00A75590">
        <w:rPr>
          <w:rFonts w:ascii="Calibri" w:hAnsi="Calibri" w:cs="Calibri"/>
          <w:sz w:val="22"/>
          <w:szCs w:val="22"/>
        </w:rPr>
        <w:t>ą</w:t>
      </w:r>
      <w:r w:rsidRPr="00A75590">
        <w:rPr>
          <w:rFonts w:ascii="Calibri" w:hAnsi="Calibri" w:cs="Calibri"/>
          <w:sz w:val="22"/>
          <w:szCs w:val="22"/>
        </w:rPr>
        <w:t xml:space="preserve"> przed rozpoczęciem </w:t>
      </w:r>
      <w:r w:rsidR="006C465C">
        <w:rPr>
          <w:rFonts w:ascii="Calibri" w:hAnsi="Calibri" w:cs="Calibri"/>
          <w:sz w:val="22"/>
          <w:szCs w:val="22"/>
        </w:rPr>
        <w:t>usługi.</w:t>
      </w:r>
    </w:p>
    <w:p w14:paraId="3E7B0125" w14:textId="77777777" w:rsidR="006C465C" w:rsidRDefault="006C465C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Wykonawca zobowiązuje się do realizacji usług:</w:t>
      </w:r>
    </w:p>
    <w:p w14:paraId="2F0422E4" w14:textId="3CAFC73B" w:rsidR="006C465C" w:rsidRPr="006C465C" w:rsidRDefault="006C465C" w:rsidP="006C465C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• na terenie gmin wskazanych przez Zamawiającego, w miejscach realizacji usług uzgodnionych z Zamawiającym,</w:t>
      </w:r>
    </w:p>
    <w:p w14:paraId="4CBB46D7" w14:textId="77777777" w:rsidR="006C465C" w:rsidRPr="006C465C" w:rsidRDefault="006C465C" w:rsidP="006C465C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• zgodnie z harmonogramem ustalanym na bieżąco przez Strony, z uwzględnieniem potrzeb i możliwości Uczestników/Uczestniczek projektu.</w:t>
      </w:r>
    </w:p>
    <w:p w14:paraId="479980EB" w14:textId="77777777" w:rsidR="006C465C" w:rsidRPr="006C465C" w:rsidRDefault="006C465C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Wykonawca zobowiązuje się do zapewnienia dostępności w zakresie niezbędnym do prawidłowej realizacji usług, zgodnie z uzgodnionym harmonogramem.</w:t>
      </w:r>
    </w:p>
    <w:p w14:paraId="0007F38D" w14:textId="66F396E7" w:rsidR="006C465C" w:rsidRPr="00A75590" w:rsidRDefault="006C465C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Zamawiający zastrzega, iż termin wykonania zamówienia może ulec opóźnieniu o czym poinformuje Wykonawcę niezwłocznie po zaistnieniu sytuacji powodującej opóźnienie czasowe</w:t>
      </w:r>
    </w:p>
    <w:p w14:paraId="3B2D44CC" w14:textId="3A7E2381" w:rsidR="002E7AA2" w:rsidRPr="00A75590" w:rsidRDefault="00CA39CE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Zapotrzebowanie  zgłaszane będzie w formie elektronicznej lub telefonicznej.</w:t>
      </w:r>
    </w:p>
    <w:p w14:paraId="091344E7" w14:textId="77777777" w:rsidR="002E7AA2" w:rsidRPr="00A75590" w:rsidRDefault="002E7AA2">
      <w:pPr>
        <w:rPr>
          <w:rFonts w:ascii="Calibri" w:eastAsia="Calibri" w:hAnsi="Calibri" w:cs="Calibri"/>
          <w:sz w:val="22"/>
          <w:szCs w:val="22"/>
        </w:rPr>
      </w:pPr>
    </w:p>
    <w:p w14:paraId="038F76EC" w14:textId="3CB6CB1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4</w:t>
      </w:r>
    </w:p>
    <w:p w14:paraId="597FA2D0" w14:textId="0911DE40" w:rsidR="00143D1F" w:rsidRPr="00A75590" w:rsidRDefault="00143D1F" w:rsidP="00143D1F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Wykonawca w ramach prowadzenia </w:t>
      </w:r>
      <w:r w:rsidRPr="00A75590">
        <w:rPr>
          <w:rFonts w:ascii="Calibri" w:hAnsi="Calibri" w:cs="Calibri"/>
          <w:b/>
          <w:sz w:val="22"/>
          <w:szCs w:val="22"/>
        </w:rPr>
        <w:t xml:space="preserve">usługi </w:t>
      </w:r>
      <w:r w:rsidRPr="00A75590">
        <w:rPr>
          <w:rFonts w:ascii="Calibri" w:hAnsi="Calibri" w:cs="Calibri"/>
          <w:sz w:val="22"/>
          <w:szCs w:val="22"/>
        </w:rPr>
        <w:t>zobowiązuj</w:t>
      </w:r>
      <w:r w:rsidR="00A8498F">
        <w:rPr>
          <w:rFonts w:ascii="Calibri" w:hAnsi="Calibri" w:cs="Calibri"/>
          <w:sz w:val="22"/>
          <w:szCs w:val="22"/>
        </w:rPr>
        <w:t>e</w:t>
      </w:r>
      <w:r w:rsidRPr="00A75590">
        <w:rPr>
          <w:rFonts w:ascii="Calibri" w:hAnsi="Calibri" w:cs="Calibri"/>
          <w:sz w:val="22"/>
          <w:szCs w:val="22"/>
        </w:rPr>
        <w:t xml:space="preserve"> się:</w:t>
      </w:r>
    </w:p>
    <w:p w14:paraId="1095F908" w14:textId="3576256D" w:rsidR="00143D1F" w:rsidRPr="00A75590" w:rsidRDefault="00143D1F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prowadzić </w:t>
      </w:r>
      <w:r w:rsidR="00FC7CBC">
        <w:rPr>
          <w:rFonts w:ascii="Calibri" w:hAnsi="Calibri" w:cs="Calibri"/>
          <w:sz w:val="22"/>
          <w:szCs w:val="22"/>
        </w:rPr>
        <w:t>usługę</w:t>
      </w:r>
      <w:r w:rsidRPr="00A75590">
        <w:rPr>
          <w:rFonts w:ascii="Calibri" w:hAnsi="Calibri" w:cs="Calibri"/>
          <w:sz w:val="22"/>
          <w:szCs w:val="22"/>
        </w:rPr>
        <w:t xml:space="preserve"> zgodnie z dostarczanym przez Zamawiającego harmonogramem,</w:t>
      </w:r>
    </w:p>
    <w:p w14:paraId="045A765B" w14:textId="77777777" w:rsidR="00143D1F" w:rsidRPr="00A75590" w:rsidRDefault="00143D1F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wypełniać dokumentację z poradnictwa, w tym: listy obecności ze spotkań z Uczestnikami Projektu, Indywidualne karty poradnictwa, </w:t>
      </w:r>
    </w:p>
    <w:p w14:paraId="4C433771" w14:textId="668C4ABC" w:rsidR="004656B5" w:rsidRPr="00A75590" w:rsidRDefault="00143D1F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wypełnić oświadczenie o zaangażowaniu w realizację projektów, protokół, dokument</w:t>
      </w:r>
      <w:r w:rsidR="00C83299" w:rsidRPr="00A75590">
        <w:rPr>
          <w:rFonts w:ascii="Calibri" w:hAnsi="Calibri" w:cs="Calibri"/>
          <w:sz w:val="22"/>
          <w:szCs w:val="22"/>
        </w:rPr>
        <w:t>y</w:t>
      </w:r>
      <w:r w:rsidRPr="00A75590">
        <w:rPr>
          <w:rFonts w:ascii="Calibri" w:hAnsi="Calibri" w:cs="Calibri"/>
          <w:sz w:val="22"/>
          <w:szCs w:val="22"/>
        </w:rPr>
        <w:t xml:space="preserve"> które wzór stanowią załączniki do umowy</w:t>
      </w:r>
    </w:p>
    <w:p w14:paraId="6ABD2E73" w14:textId="12ACA8C9" w:rsidR="004656B5" w:rsidRPr="00A75590" w:rsidRDefault="004656B5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lastRenderedPageBreak/>
        <w:t>przekazania Zamawiającemu oryginałów wszelkiej dokumentacji związanej z realizacją zamówienia w terminie do 5 dni roboczych po zakończeniu danego miesiąca realizacji przedmiotu zamówienia, a zeskanowanych dokumentów, w razie potrzeby na wezwanie Zamawiającego.</w:t>
      </w:r>
    </w:p>
    <w:p w14:paraId="09EF0A39" w14:textId="196FB58C" w:rsidR="00CE1AC0" w:rsidRPr="00A75590" w:rsidRDefault="00CE1AC0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stał</w:t>
      </w:r>
      <w:r w:rsidR="00DA7B73" w:rsidRPr="00A75590">
        <w:rPr>
          <w:rFonts w:ascii="Calibri" w:hAnsi="Calibri" w:cs="Calibri"/>
          <w:sz w:val="22"/>
          <w:szCs w:val="22"/>
        </w:rPr>
        <w:t>ej</w:t>
      </w:r>
      <w:r w:rsidRPr="00A75590">
        <w:rPr>
          <w:rFonts w:ascii="Calibri" w:hAnsi="Calibri" w:cs="Calibri"/>
          <w:sz w:val="22"/>
          <w:szCs w:val="22"/>
        </w:rPr>
        <w:t xml:space="preserve"> i bieżąc</w:t>
      </w:r>
      <w:r w:rsidR="00DA7B73" w:rsidRPr="00A75590">
        <w:rPr>
          <w:rFonts w:ascii="Calibri" w:hAnsi="Calibri" w:cs="Calibri"/>
          <w:sz w:val="22"/>
          <w:szCs w:val="22"/>
        </w:rPr>
        <w:t>ej</w:t>
      </w:r>
      <w:r w:rsidRPr="00A75590">
        <w:rPr>
          <w:rFonts w:ascii="Calibri" w:hAnsi="Calibri" w:cs="Calibri"/>
          <w:sz w:val="22"/>
          <w:szCs w:val="22"/>
        </w:rPr>
        <w:t xml:space="preserve"> współprac</w:t>
      </w:r>
      <w:r w:rsidR="00DA7B73" w:rsidRPr="00A75590">
        <w:rPr>
          <w:rFonts w:ascii="Calibri" w:hAnsi="Calibri" w:cs="Calibri"/>
          <w:sz w:val="22"/>
          <w:szCs w:val="22"/>
        </w:rPr>
        <w:t>y</w:t>
      </w:r>
      <w:r w:rsidRPr="00A75590">
        <w:rPr>
          <w:rFonts w:ascii="Calibri" w:hAnsi="Calibri" w:cs="Calibri"/>
          <w:sz w:val="22"/>
          <w:szCs w:val="22"/>
        </w:rPr>
        <w:t xml:space="preserve"> z Zamawiającym oraz z Partnerami Projektu</w:t>
      </w:r>
      <w:r w:rsidR="001C1897">
        <w:rPr>
          <w:rFonts w:ascii="Calibri" w:hAnsi="Calibri" w:cs="Calibri"/>
          <w:sz w:val="22"/>
          <w:szCs w:val="22"/>
        </w:rPr>
        <w:t xml:space="preserve">. </w:t>
      </w:r>
      <w:r w:rsidRPr="00A75590">
        <w:rPr>
          <w:rFonts w:ascii="Calibri" w:hAnsi="Calibri" w:cs="Calibri"/>
          <w:sz w:val="22"/>
          <w:szCs w:val="22"/>
        </w:rPr>
        <w:t>W ramach współpracy z Ośrodkiem Pomocy Społecznej minimum jeden raz w</w:t>
      </w:r>
      <w:r w:rsidR="00055B9D" w:rsidRPr="00A75590">
        <w:rPr>
          <w:rFonts w:ascii="Calibri" w:hAnsi="Calibri" w:cs="Calibri"/>
          <w:sz w:val="22"/>
          <w:szCs w:val="22"/>
        </w:rPr>
        <w:t> </w:t>
      </w:r>
      <w:r w:rsidRPr="00A75590">
        <w:rPr>
          <w:rFonts w:ascii="Calibri" w:hAnsi="Calibri" w:cs="Calibri"/>
          <w:sz w:val="22"/>
          <w:szCs w:val="22"/>
        </w:rPr>
        <w:t>miesiącu specjalista omówi wyniki swojej pracy z pracownikami socjalnymi.</w:t>
      </w:r>
    </w:p>
    <w:p w14:paraId="4205E461" w14:textId="373BBDD9" w:rsidR="00F37FA4" w:rsidRPr="00A75590" w:rsidRDefault="00F37FA4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informować uczestników projektu o współfinansowaniu projektu ze środków Unii Europejskiej w ramach Europejskiego Funduszu Społecznego Plus,</w:t>
      </w:r>
    </w:p>
    <w:p w14:paraId="4A7BD618" w14:textId="77777777" w:rsidR="00F37FA4" w:rsidRPr="00A75590" w:rsidRDefault="00F37FA4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informowanie Zamawiającego o każdorazowej nieobecności uczestników na spotkaniach oraz o wszelkich sytuacjach mających wpływ na prowadzenie spotkań zgodnie z umową lub uniemożliwiających wykonanie umowy.</w:t>
      </w:r>
    </w:p>
    <w:p w14:paraId="10CE2955" w14:textId="77777777" w:rsidR="000D615C" w:rsidRPr="00A75590" w:rsidRDefault="000D615C">
      <w:pPr>
        <w:rPr>
          <w:rFonts w:ascii="Calibri" w:eastAsia="Calibri" w:hAnsi="Calibri" w:cs="Calibri"/>
          <w:sz w:val="22"/>
          <w:szCs w:val="22"/>
        </w:rPr>
      </w:pPr>
    </w:p>
    <w:p w14:paraId="5F2E8CA4" w14:textId="4CF73CB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5</w:t>
      </w:r>
    </w:p>
    <w:p w14:paraId="113B9437" w14:textId="77777777" w:rsidR="004656B5" w:rsidRPr="00A75590" w:rsidRDefault="004656B5" w:rsidP="004656B5">
      <w:pPr>
        <w:pStyle w:val="Bezodstpw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zobowiązany jest:</w:t>
      </w:r>
    </w:p>
    <w:p w14:paraId="35B1BFF2" w14:textId="77777777" w:rsidR="004656B5" w:rsidRPr="00A75590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przygotować wzory dokumentacji związanej z realizacją zajęć (wzory list obecności, indywidualnych karty poradnictwa),</w:t>
      </w:r>
    </w:p>
    <w:p w14:paraId="7F1D8911" w14:textId="77777777" w:rsidR="004656B5" w:rsidRPr="00A75590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zapewnić salę z niezbędnym wyposażeniem do realizacji usług poradnictwa rodzinnego.</w:t>
      </w:r>
    </w:p>
    <w:p w14:paraId="74661266" w14:textId="77777777" w:rsidR="005E34AB" w:rsidRPr="00A75590" w:rsidRDefault="005E34AB" w:rsidP="001B2AF0">
      <w:pPr>
        <w:rPr>
          <w:rFonts w:ascii="Calibri" w:eastAsia="Calibri" w:hAnsi="Calibri" w:cs="Calibri"/>
          <w:sz w:val="22"/>
          <w:szCs w:val="22"/>
        </w:rPr>
      </w:pPr>
    </w:p>
    <w:p w14:paraId="53AA27D8" w14:textId="43E17E4B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6</w:t>
      </w:r>
    </w:p>
    <w:p w14:paraId="165B042D" w14:textId="28CEB77B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Wynagrodzenie za zrealizowanie 1 godziny zegarowej </w:t>
      </w:r>
      <w:r w:rsidR="00FC7CBC">
        <w:rPr>
          <w:rFonts w:ascii="Calibri" w:eastAsia="Calibri" w:hAnsi="Calibri" w:cs="Calibri"/>
          <w:sz w:val="22"/>
          <w:szCs w:val="22"/>
        </w:rPr>
        <w:t>terapii</w:t>
      </w:r>
      <w:r w:rsidRPr="00A75590">
        <w:rPr>
          <w:rFonts w:ascii="Calibri" w:eastAsia="Calibri" w:hAnsi="Calibri" w:cs="Calibri"/>
          <w:sz w:val="22"/>
          <w:szCs w:val="22"/>
        </w:rPr>
        <w:t xml:space="preserve"> wynosi </w:t>
      </w:r>
      <w:r w:rsidR="00575FCA">
        <w:rPr>
          <w:rFonts w:ascii="Calibri" w:eastAsia="Calibri" w:hAnsi="Calibri" w:cs="Calibri"/>
          <w:b/>
          <w:sz w:val="22"/>
          <w:szCs w:val="22"/>
        </w:rPr>
        <w:t>……………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zł brutto (słownie: </w:t>
      </w:r>
      <w:r w:rsidR="00575FCA">
        <w:rPr>
          <w:rFonts w:ascii="Calibri" w:eastAsia="Calibri" w:hAnsi="Calibri" w:cs="Calibri"/>
          <w:b/>
          <w:sz w:val="22"/>
          <w:szCs w:val="22"/>
        </w:rPr>
        <w:t>……………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F54554">
        <w:rPr>
          <w:rFonts w:ascii="Calibri" w:eastAsia="Calibri" w:hAnsi="Calibri" w:cs="Calibri"/>
          <w:b/>
          <w:sz w:val="22"/>
          <w:szCs w:val="22"/>
        </w:rPr>
        <w:t>00</w:t>
      </w:r>
      <w:r w:rsidRPr="00A75590">
        <w:rPr>
          <w:rFonts w:ascii="Calibri" w:eastAsia="Calibri" w:hAnsi="Calibri" w:cs="Calibri"/>
          <w:b/>
          <w:sz w:val="22"/>
          <w:szCs w:val="22"/>
        </w:rPr>
        <w:t>/100)</w:t>
      </w:r>
      <w:r w:rsidRPr="00A75590">
        <w:rPr>
          <w:rFonts w:ascii="Calibri" w:eastAsia="Calibri" w:hAnsi="Calibri" w:cs="Calibri"/>
          <w:sz w:val="22"/>
          <w:szCs w:val="22"/>
        </w:rPr>
        <w:t xml:space="preserve"> a kwota całkowitego wynagrodzenia za prawidłowe wykonanie przedmiotu umowy czyli </w:t>
      </w:r>
      <w:r w:rsidR="002F08BD">
        <w:rPr>
          <w:rFonts w:ascii="Calibri" w:eastAsia="Calibri" w:hAnsi="Calibri" w:cs="Calibri"/>
          <w:b/>
          <w:sz w:val="22"/>
          <w:szCs w:val="22"/>
        </w:rPr>
        <w:t>625</w:t>
      </w:r>
      <w:r w:rsidR="0012230B"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b/>
          <w:sz w:val="22"/>
          <w:szCs w:val="22"/>
        </w:rPr>
        <w:t>godzin zegarowych</w:t>
      </w:r>
      <w:r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="002F08BD">
        <w:rPr>
          <w:rFonts w:ascii="Calibri" w:eastAsia="Calibri" w:hAnsi="Calibri" w:cs="Calibri"/>
          <w:sz w:val="22"/>
          <w:szCs w:val="22"/>
        </w:rPr>
        <w:t xml:space="preserve"> terapii rodzin </w:t>
      </w:r>
      <w:r w:rsidRPr="00A75590">
        <w:rPr>
          <w:rFonts w:ascii="Calibri" w:eastAsia="Calibri" w:hAnsi="Calibri" w:cs="Calibri"/>
          <w:sz w:val="22"/>
          <w:szCs w:val="22"/>
        </w:rPr>
        <w:t xml:space="preserve">wynosi </w:t>
      </w:r>
      <w:r w:rsidR="00575FCA">
        <w:rPr>
          <w:rFonts w:ascii="Calibri" w:eastAsia="Calibri" w:hAnsi="Calibri" w:cs="Calibri"/>
          <w:b/>
          <w:sz w:val="22"/>
          <w:szCs w:val="22"/>
        </w:rPr>
        <w:t>……………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A75590">
        <w:rPr>
          <w:rFonts w:ascii="Calibri" w:eastAsia="Calibri" w:hAnsi="Calibri" w:cs="Calibri"/>
          <w:sz w:val="22"/>
          <w:szCs w:val="22"/>
        </w:rPr>
        <w:t xml:space="preserve"> (słownie</w:t>
      </w:r>
      <w:r w:rsidR="00C3745E" w:rsidRPr="00A75590">
        <w:rPr>
          <w:rFonts w:ascii="Calibri" w:eastAsia="Calibri" w:hAnsi="Calibri" w:cs="Calibri"/>
          <w:sz w:val="22"/>
          <w:szCs w:val="22"/>
        </w:rPr>
        <w:t xml:space="preserve">: </w:t>
      </w:r>
      <w:r w:rsidR="00575FCA">
        <w:rPr>
          <w:rFonts w:ascii="Calibri" w:eastAsia="Calibri" w:hAnsi="Calibri" w:cs="Calibri"/>
          <w:sz w:val="22"/>
          <w:szCs w:val="22"/>
        </w:rPr>
        <w:t>…………….</w:t>
      </w:r>
      <w:r w:rsidRPr="00A75590">
        <w:rPr>
          <w:rFonts w:ascii="Calibri" w:eastAsia="Calibri" w:hAnsi="Calibri" w:cs="Calibri"/>
          <w:sz w:val="22"/>
          <w:szCs w:val="22"/>
        </w:rPr>
        <w:t xml:space="preserve"> złotych </w:t>
      </w:r>
      <w:r w:rsidR="00F54554">
        <w:rPr>
          <w:rFonts w:ascii="Calibri" w:eastAsia="Calibri" w:hAnsi="Calibri" w:cs="Calibri"/>
          <w:sz w:val="22"/>
          <w:szCs w:val="22"/>
        </w:rPr>
        <w:t>00/</w:t>
      </w:r>
      <w:r w:rsidRPr="00A75590">
        <w:rPr>
          <w:rFonts w:ascii="Calibri" w:eastAsia="Calibri" w:hAnsi="Calibri" w:cs="Calibri"/>
          <w:sz w:val="22"/>
          <w:szCs w:val="22"/>
        </w:rPr>
        <w:t>100).</w:t>
      </w:r>
    </w:p>
    <w:p w14:paraId="3CBBF137" w14:textId="1D61A0AF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Wynagrodzenie należne Wykonawcy uzależnione jest od faktycznie zrealizowanych godzin.</w:t>
      </w:r>
    </w:p>
    <w:p w14:paraId="11218DAB" w14:textId="0A42C341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Strony będą rozliczać się w okresach miesięcznych z dołu. Zapłata za zrealizowaną usługę za dany miesiąc nastąpi na podstawie prawidłowo wystawionego przez Wykonawcę rachunku / faktury VAT, po podpisaniu protokołu odbioru oraz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po przekazaniu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Zamawiającemu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wymaganej dokumentacji dotyczącej przedmiotu zamówienia wskazanej w § 4 pkt. </w:t>
      </w:r>
      <w:r w:rsidR="00C83299" w:rsidRPr="00A75590">
        <w:rPr>
          <w:rFonts w:ascii="Calibri" w:eastAsia="Calibri" w:hAnsi="Calibri" w:cs="Calibri"/>
          <w:color w:val="auto"/>
          <w:sz w:val="22"/>
          <w:szCs w:val="22"/>
        </w:rPr>
        <w:t xml:space="preserve">2 i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3.</w:t>
      </w:r>
    </w:p>
    <w:p w14:paraId="4F44A5EC" w14:textId="77777777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Podstawą do wystawienia rachunku / faktury VAT </w:t>
      </w:r>
      <w:r w:rsidRPr="00A75590">
        <w:rPr>
          <w:rFonts w:ascii="Calibri" w:hAnsi="Calibri" w:cs="Calibri"/>
          <w:color w:val="auto"/>
          <w:sz w:val="22"/>
          <w:szCs w:val="22"/>
        </w:rPr>
        <w:t>będzie podpisanie przez strony protokołu odbioru usługi oraz wypełniona i podpisana karta pracy, ewidencjonująca zrealizowane godziny poradnictwa.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</w:p>
    <w:p w14:paraId="179E2F8B" w14:textId="1926CB95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Termin zapłaty wynagrodzenia będzie wynikał z rachunku</w:t>
      </w:r>
      <w:r w:rsidR="0087716B" w:rsidRPr="00A75590">
        <w:rPr>
          <w:rFonts w:ascii="Calibri" w:eastAsia="Calibri" w:hAnsi="Calibri" w:cs="Calibri"/>
          <w:color w:val="auto"/>
          <w:sz w:val="22"/>
          <w:szCs w:val="22"/>
        </w:rPr>
        <w:t>/ faktury VAT</w:t>
      </w:r>
      <w:r w:rsidRPr="00A75590">
        <w:rPr>
          <w:rFonts w:ascii="Calibri" w:eastAsia="Calibri" w:hAnsi="Calibri" w:cs="Calibri"/>
          <w:sz w:val="22"/>
          <w:szCs w:val="22"/>
        </w:rPr>
        <w:t xml:space="preserve">. Wynagrodzenie Wykonawcy określone w ust. 1 zostanie zapłacone w drodze polecenia przelewu, w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ciągu 60 dni od </w:t>
      </w:r>
      <w:r w:rsidRPr="00A75590">
        <w:rPr>
          <w:rFonts w:ascii="Calibri" w:eastAsia="Calibri" w:hAnsi="Calibri" w:cs="Calibri"/>
          <w:sz w:val="22"/>
          <w:szCs w:val="22"/>
        </w:rPr>
        <w:t>daty dostarczenia prawidłowo wystawionych faktur VAT/rachunków. Za datę płatności uważa się datę obciążenia przez bank rachunku Zamawiającego. Zapłata nastąpi przelewem bankowym na rachunek bankowy Wykonawcy.</w:t>
      </w:r>
    </w:p>
    <w:p w14:paraId="2B80D622" w14:textId="47CE70C4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zastrzega, że wypłata wynagrodzenia może nastąpić dopiero po przekazaniu środków finansowych na ten cel Zamawiającemu przez Instytucję 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 Zapłata nastąpi nie później niż w terminie 14 dni od otrzymania środków finansowych przez Zamawiającego.</w:t>
      </w:r>
    </w:p>
    <w:p w14:paraId="08A39A9D" w14:textId="169A6B3E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Wynagrodzenie jest współfinansowane przez Unię Europejską w ramach Europejskiego Funduszu Społecznego</w:t>
      </w:r>
      <w:r w:rsidR="0087716B" w:rsidRPr="00A75590">
        <w:rPr>
          <w:rFonts w:ascii="Calibri" w:eastAsia="Calibri" w:hAnsi="Calibri" w:cs="Calibri"/>
          <w:sz w:val="22"/>
          <w:szCs w:val="22"/>
        </w:rPr>
        <w:t xml:space="preserve"> Plus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076F3EB9" w14:textId="1511BA28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zastrzega, iż wypłata wynagrodzenia należnego Wykonawcy może ulec opóźnieniu ze względu na nieterminowe dokonanie przelewu transzy przez Instytucję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na rachunek bankowy prowadzony dla Projektu. W takim przypadku Wykonawca zrzeka się odsetek za opóźnienie.</w:t>
      </w:r>
    </w:p>
    <w:p w14:paraId="51C5EFD6" w14:textId="2143F29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Niniejsza umowa wygasa w przypadku wygaśnięcia lub rozwiązania umowy </w:t>
      </w:r>
      <w:r w:rsidRPr="00A75590">
        <w:rPr>
          <w:rFonts w:ascii="Calibri" w:eastAsia="Calibri" w:hAnsi="Calibri" w:cs="Calibri"/>
          <w:sz w:val="22"/>
          <w:szCs w:val="22"/>
        </w:rPr>
        <w:br/>
        <w:t xml:space="preserve">o dofinansowanie Projektu zawartej przez Zamawiającego z Instytucją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318EBA29" w14:textId="08E6318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Realizacja niniejszej umowy może ulec zawieszeniu lub wypowiedzeniu w przypadku, gdy Instytucja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wstrzyma z jakichkolwiek przyczyn finansowanie Projektu obejmującego prace przeprowadzane przez Wykonawcę.</w:t>
      </w:r>
    </w:p>
    <w:p w14:paraId="68101B07" w14:textId="7FD1174C" w:rsidR="00DA7B73" w:rsidRPr="00E61CE5" w:rsidRDefault="00430EC9" w:rsidP="00E61CE5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lastRenderedPageBreak/>
        <w:t>Bez względu na przyczynę i sposób rozwiązania lub wygaśnięcia umowy Zamawiający jest zobowiązany każdorazowo do zapłaty Wykonawcy wynagrodzenie za etap pracy, który został przeprowadzony należycie, zgodnie z postanowieniami umowy do dnia jej rozwiązania lub wygaśnięcia.</w:t>
      </w:r>
    </w:p>
    <w:p w14:paraId="3D86FAC6" w14:textId="77777777" w:rsidR="00DA7B73" w:rsidRPr="00A75590" w:rsidRDefault="00DA7B73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7DE35550" w14:textId="4CE9B9B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7</w:t>
      </w:r>
    </w:p>
    <w:p w14:paraId="7C9D4CDF" w14:textId="77777777" w:rsidR="008134DD" w:rsidRPr="00A75590" w:rsidRDefault="008134DD" w:rsidP="008134DD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bookmarkStart w:id="1" w:name="_Hlk536395217"/>
      <w:r w:rsidRPr="00A75590">
        <w:rPr>
          <w:rFonts w:ascii="Calibri" w:eastAsia="Calibri" w:hAnsi="Calibri" w:cs="Calibri"/>
          <w:sz w:val="22"/>
          <w:szCs w:val="22"/>
        </w:rPr>
        <w:t>Przedmiot niniejszej umowy winien być wykonany z należytą starannością i zastosowaniem wiedzy i  umiejętności niezbędnych do jego wykonania, zgodnie z wymogami i instrukcjami wskazanymi przez Zamawiającego. Wykonawca jest odpowiedzialny za wykonanie przedmiotu niniejszej umowy zgodnie z jej postanowieniami.</w:t>
      </w:r>
    </w:p>
    <w:p w14:paraId="7F804D05" w14:textId="1800F7CB" w:rsidR="007B2D47" w:rsidRPr="00A75590" w:rsidRDefault="008134DD" w:rsidP="00A30544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Zamówienie musi być realizowane osobiście przez Wykonawcę lub osobę skierowaną przez Wykonawcę do realizacji zamówienia wskazaną w załączniku nr 3 do Oferty. </w:t>
      </w:r>
    </w:p>
    <w:p w14:paraId="544953B6" w14:textId="63B3B053" w:rsidR="0087716B" w:rsidRPr="00A75590" w:rsidRDefault="0087716B" w:rsidP="00A30544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Wykonawcy przysługuje prawo zmiany osoby realizującej przedmiot umowy pod warunkiem wskazania przez Wykonawcę specjalisty o kompetencjach, wykształceniu i doświadczeniu nie mniejszych niż osoby wskazanej w ofercie. Zmiana musi zostać zaakceptowana przez Zamawiającego na piśmie.</w:t>
      </w:r>
    </w:p>
    <w:bookmarkEnd w:id="1"/>
    <w:p w14:paraId="4C958372" w14:textId="7A2C5D64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AE6503" w:rsidRPr="00A75590">
        <w:rPr>
          <w:rFonts w:ascii="Calibri" w:eastAsia="Calibri" w:hAnsi="Calibri" w:cs="Calibri"/>
          <w:b/>
          <w:sz w:val="22"/>
          <w:szCs w:val="22"/>
        </w:rPr>
        <w:t>8</w:t>
      </w:r>
    </w:p>
    <w:p w14:paraId="1EE09A43" w14:textId="026010AD" w:rsidR="00FC7EF2" w:rsidRPr="00A75590" w:rsidRDefault="002827BF" w:rsidP="00414F0F">
      <w:pPr>
        <w:numPr>
          <w:ilvl w:val="0"/>
          <w:numId w:val="3"/>
        </w:numPr>
        <w:ind w:left="709" w:right="26" w:hanging="567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>Wykonawca zobowiązuje się do przechowywania dokumentacji związanej z realizacją niniejszej umowy przez okres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rozpoczyn</w:t>
      </w:r>
      <w:r w:rsidR="003D66B9" w:rsidRPr="00A75590">
        <w:rPr>
          <w:rFonts w:ascii="Calibri" w:eastAsia="Calibri" w:hAnsi="Calibri" w:cs="Calibri"/>
          <w:color w:val="auto"/>
          <w:sz w:val="22"/>
          <w:szCs w:val="22"/>
        </w:rPr>
        <w:t>a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jący się od podpisania umowy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="00513548" w:rsidRPr="00A75590">
        <w:rPr>
          <w:rFonts w:ascii="Calibri" w:eastAsia="Calibri" w:hAnsi="Calibri" w:cs="Calibri"/>
          <w:color w:val="auto"/>
          <w:sz w:val="22"/>
          <w:szCs w:val="22"/>
        </w:rPr>
        <w:t>do upływu terminu 5 letniego liczonego od dnia 31 grudnia roku, w którym dokonano ostatniej wypłaty dofinansowania w ramach projektu.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Jednakże zastrzega się, iż termin ten może ulec automatycznemu przedłużeniu na skutek decyzji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, co nie stanowi zmiany niniejszej umowy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a o ewentualnej sytuacji Zamawiający poinformuje Wykonawcę</w:t>
      </w:r>
    </w:p>
    <w:p w14:paraId="4A2B63B7" w14:textId="08E2EDBE" w:rsidR="00FC7EF2" w:rsidRPr="00A75590" w:rsidRDefault="002827BF" w:rsidP="00414F0F">
      <w:pPr>
        <w:numPr>
          <w:ilvl w:val="0"/>
          <w:numId w:val="3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Wykonawca na wniosek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,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="005A66F0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oraz innego uprawnionego podmiotu zobowiązany jest do udzielenia dokładnych wyjaśnień związanych z realizacją niniejszej umowy oraz do przedłożenia wszelkich wymaganych przez te podmioty dokumentów.</w:t>
      </w:r>
    </w:p>
    <w:p w14:paraId="7D9D4901" w14:textId="77777777" w:rsidR="00FC7EF2" w:rsidRPr="00A75590" w:rsidRDefault="00FC7EF2">
      <w:pPr>
        <w:rPr>
          <w:rFonts w:ascii="Calibri" w:eastAsia="Calibri" w:hAnsi="Calibri" w:cs="Calibri"/>
          <w:sz w:val="22"/>
          <w:szCs w:val="22"/>
        </w:rPr>
      </w:pPr>
    </w:p>
    <w:p w14:paraId="5BEB9761" w14:textId="77777777" w:rsidR="00636198" w:rsidRDefault="00636198" w:rsidP="00636198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9</w:t>
      </w:r>
      <w:r>
        <w:rPr>
          <w:rFonts w:ascii="Calibri" w:eastAsia="Calibri" w:hAnsi="Calibri" w:cs="Calibri"/>
          <w:b/>
          <w:sz w:val="22"/>
          <w:szCs w:val="22"/>
        </w:rPr>
        <w:t>( – jeżeli dotyczy)</w:t>
      </w:r>
    </w:p>
    <w:p w14:paraId="781B42DF" w14:textId="77777777" w:rsidR="00636198" w:rsidRPr="00FB4B38" w:rsidRDefault="00636198" w:rsidP="00636198">
      <w:pPr>
        <w:numPr>
          <w:ilvl w:val="0"/>
          <w:numId w:val="33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Wykonawca zobowiązuje się do spełnienia deklarowanego w ofercie aspektu społecznego poprzez zatrudnienie co najmniej jednej osoby, biorącej udział w realizacji przedmiotu umowy, należącej do jednej z grup wskazanych w zapytaniu ofertowym.</w:t>
      </w:r>
    </w:p>
    <w:p w14:paraId="48E14EA9" w14:textId="77777777" w:rsidR="00636198" w:rsidRPr="00FB4B38" w:rsidRDefault="00636198" w:rsidP="00636198">
      <w:pPr>
        <w:numPr>
          <w:ilvl w:val="0"/>
          <w:numId w:val="33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Zatrudnienie, o którym mowa w ust. 1, nastąpi najpóźniej z dniem rozpoczęcia realizacji umowy i będzie utrzymane przez cały okres jej realizacji.</w:t>
      </w:r>
    </w:p>
    <w:p w14:paraId="069387BC" w14:textId="77777777" w:rsidR="00636198" w:rsidRPr="00FB4B38" w:rsidRDefault="00636198" w:rsidP="00636198">
      <w:pPr>
        <w:numPr>
          <w:ilvl w:val="0"/>
          <w:numId w:val="33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Zatrudnienie może nastąpić na podstawie stosunku pracy, umowy zlecenia lub umowy o dzieło, przy czym zakres czynności tej osoby musi pozostawać w bezpośrednim związku z realizacją przedmiotu umowy.</w:t>
      </w:r>
    </w:p>
    <w:p w14:paraId="64CADEB5" w14:textId="77777777" w:rsidR="00636198" w:rsidRPr="00FB4B38" w:rsidRDefault="00636198" w:rsidP="00636198">
      <w:pPr>
        <w:numPr>
          <w:ilvl w:val="0"/>
          <w:numId w:val="33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Na żądanie Zamawiającego Wykonawca zobowiązany jest do przedłożenia dokumentów potwierdzających spełnienie aspektu społecznego, w szczególności:</w:t>
      </w:r>
    </w:p>
    <w:p w14:paraId="55CEB46C" w14:textId="77777777" w:rsidR="00636198" w:rsidRPr="00FB4B38" w:rsidRDefault="00636198" w:rsidP="00636198">
      <w:pPr>
        <w:pStyle w:val="Akapitzlist"/>
        <w:numPr>
          <w:ilvl w:val="0"/>
          <w:numId w:val="34"/>
        </w:numPr>
        <w:ind w:right="26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oświadczenia o zatrudnieniu osoby spełniającej kryterium aspektu społecznego,</w:t>
      </w:r>
    </w:p>
    <w:p w14:paraId="75EC77EF" w14:textId="77777777" w:rsidR="00636198" w:rsidRPr="00FB4B38" w:rsidRDefault="00636198" w:rsidP="00636198">
      <w:pPr>
        <w:pStyle w:val="Akapitzlist"/>
        <w:numPr>
          <w:ilvl w:val="0"/>
          <w:numId w:val="34"/>
        </w:numPr>
        <w:ind w:right="26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dokumentu potwierdzającego podstawę zatrudnienia (w formie zanonimizowanej),</w:t>
      </w:r>
    </w:p>
    <w:p w14:paraId="0BC210D3" w14:textId="77777777" w:rsidR="00636198" w:rsidRPr="00FB4B38" w:rsidRDefault="00636198" w:rsidP="00636198">
      <w:pPr>
        <w:pStyle w:val="Akapitzlist"/>
        <w:numPr>
          <w:ilvl w:val="0"/>
          <w:numId w:val="34"/>
        </w:numPr>
        <w:ind w:right="26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oświadczenia osoby zatrudnionej potwierdzającego spełnienie przesłanek wskazanych w zapytaniu ofertowym.</w:t>
      </w:r>
    </w:p>
    <w:p w14:paraId="2F0C3204" w14:textId="77777777" w:rsidR="00636198" w:rsidRPr="00FB4B38" w:rsidRDefault="00636198" w:rsidP="00636198">
      <w:pPr>
        <w:numPr>
          <w:ilvl w:val="0"/>
          <w:numId w:val="33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Zamawiający zastrzega sobie prawo do kontroli spełnienia obowiązku, o którym mowa w niniejszym paragrafie, w trakcie realizacji umowy.</w:t>
      </w:r>
    </w:p>
    <w:p w14:paraId="01E7823F" w14:textId="77777777" w:rsidR="00636198" w:rsidRPr="00FB4B38" w:rsidRDefault="00636198" w:rsidP="00636198">
      <w:pPr>
        <w:numPr>
          <w:ilvl w:val="0"/>
          <w:numId w:val="33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W przypadku zaprzestania zatrudnienia osoby, o której mowa w ust. 1, Wykonawca zobowiązany jest do zatrudnienia innej osoby spełniającej te same przesłanki w terminie 14 dni.</w:t>
      </w:r>
    </w:p>
    <w:p w14:paraId="297C669B" w14:textId="77777777" w:rsidR="00636198" w:rsidRPr="00FB4B38" w:rsidRDefault="00636198" w:rsidP="00636198">
      <w:pPr>
        <w:numPr>
          <w:ilvl w:val="0"/>
          <w:numId w:val="33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Niespełnienie obowiązku, o którym mowa w niniejszym paragrafie, stanowi nienależyte wykonanie umowy.</w:t>
      </w:r>
    </w:p>
    <w:p w14:paraId="19A5C35A" w14:textId="6037AA04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636198">
        <w:rPr>
          <w:rFonts w:ascii="Calibri" w:eastAsia="Calibri" w:hAnsi="Calibri" w:cs="Calibri"/>
          <w:b/>
          <w:sz w:val="22"/>
          <w:szCs w:val="22"/>
        </w:rPr>
        <w:t>10</w:t>
      </w:r>
    </w:p>
    <w:p w14:paraId="5B2F6DFD" w14:textId="0AE78699" w:rsidR="00FC7EF2" w:rsidRPr="00A75590" w:rsidRDefault="002827BF" w:rsidP="00CE1AC0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lastRenderedPageBreak/>
        <w:t>Zamawiający zastrzega sobie prawo weryfikacji prawidłowej realizacji przedmiotu umowy przez Wykonawcę poprzez wizytowanie prowadzonych zajęć bez zapowiedzi.</w:t>
      </w:r>
    </w:p>
    <w:p w14:paraId="551A2996" w14:textId="565C9211" w:rsidR="00E339A2" w:rsidRPr="00A75590" w:rsidRDefault="00E339A2" w:rsidP="00414F0F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możliwość potrącenia naliczonych kar umownych i wynagrodzenia Wykonawcy.</w:t>
      </w:r>
    </w:p>
    <w:p w14:paraId="4A7EA833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przewiduje karę umowną w wysokości 30% łącznego wynagrodzenia Wykonawcy – w przypadku braku możliwości realizowania umowy na rzecz Zamawiającego w wymaganej ilości godzin dla wymaganej ilości uczestników/uczestniczek. Kara może zostać zmniejszona przez Zamawiającego w zależności od wagi uchybienia przy realizacji umowy.</w:t>
      </w:r>
    </w:p>
    <w:p w14:paraId="78079A85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przewiduje karę umowną w wysokości 10% wartości zamówienia – za każdy przypadek nie wykonania przez Wykonawcę umowy w sposób zgodny z jej postanowieniami oraz bez zachowania należytej staranności w szczególności nieuwzględniania dodatkowych wymagań Zamawiającego zgłaszanych podczas poradnictwa dotyczących potrzeb uczestników, programu, zawartości merytorycznej i sposobu ich prowadzenia, jakichkolwiek nieuzasadnionych opóźnień w dostarczaniu dokumentacji oraz informowaniu o nieobecnościach. Kara może zostać zmniejszona przez Zamawiającego w zależności od wagi uchybienia przy realizacji umowy. </w:t>
      </w:r>
    </w:p>
    <w:p w14:paraId="56BFD308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przewiduje karę umowną w wysokości 5% łącznego  wynagrodzenia Wykonawcy – za każdy przypadek realizowania przez Wykonawcę umowy niezgodnie z harmonogramem zaakceptowanym przez Wykonawcę i Zamawiającego. Kara może zostać zmniejszona przez Zamawiającego w zależności od wagi uchybienia przy realizacji umowy.</w:t>
      </w:r>
    </w:p>
    <w:p w14:paraId="180FB758" w14:textId="343D24E1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prawo do dochodzenia odszkodowania do wysokości faktycznych strat, jakie poniósł Zamawiający na skutek działania lub zaniechania Wykonawcy oraz pokrycia wszelkich kosztów poniesionych przez Zamawiającego w związku z</w:t>
      </w:r>
      <w:r w:rsidR="00AE6503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 xml:space="preserve">przygotowaniem poradnictwa. </w:t>
      </w:r>
    </w:p>
    <w:p w14:paraId="0D6880AB" w14:textId="683A2FA9" w:rsidR="00E339A2" w:rsidRPr="00A75590" w:rsidRDefault="00E339A2" w:rsidP="00414F0F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 w:rsidRPr="00A75590">
        <w:rPr>
          <w:rFonts w:ascii="Calibri" w:hAnsi="Calibri" w:cs="Calibri"/>
          <w:bCs/>
          <w:sz w:val="22"/>
          <w:szCs w:val="22"/>
        </w:rPr>
        <w:t>Zamawiający zastrzega sobie możliwość niezwłocznego odstąpienia od umowy przez Zamawiającego w przypadku poważnego naruszenia przez Wykonawcę warunków podpisanej umowy, w tym m.in. stwierdzenia przez Zamawiającego zmiany, opóźnienia i</w:t>
      </w:r>
      <w:r w:rsidR="00AE6503" w:rsidRPr="00A75590">
        <w:rPr>
          <w:rFonts w:ascii="Calibri" w:hAnsi="Calibri" w:cs="Calibri"/>
          <w:bCs/>
          <w:sz w:val="22"/>
          <w:szCs w:val="22"/>
        </w:rPr>
        <w:t> </w:t>
      </w:r>
      <w:r w:rsidRPr="00A75590">
        <w:rPr>
          <w:rFonts w:ascii="Calibri" w:hAnsi="Calibri" w:cs="Calibri"/>
          <w:bCs/>
          <w:sz w:val="22"/>
          <w:szCs w:val="22"/>
        </w:rPr>
        <w:t>realizacji przedmiotu umowy niezgodnie z przedstawianym przez Zamawiającego harmonogramem oraz nieuwzględniania dodatkowych wymagań Zamawiającego zgłaszanych podczas doradztwa dotyczących indywidualnych potrzeb uczestnika</w:t>
      </w:r>
      <w:r w:rsidR="00AE6503" w:rsidRPr="00A75590">
        <w:rPr>
          <w:rFonts w:ascii="Calibri" w:hAnsi="Calibri" w:cs="Calibri"/>
          <w:bCs/>
          <w:sz w:val="22"/>
          <w:szCs w:val="22"/>
        </w:rPr>
        <w:t xml:space="preserve"> </w:t>
      </w:r>
      <w:r w:rsidRPr="00A75590">
        <w:rPr>
          <w:rFonts w:ascii="Calibri" w:hAnsi="Calibri" w:cs="Calibri"/>
          <w:bCs/>
          <w:sz w:val="22"/>
          <w:szCs w:val="22"/>
        </w:rPr>
        <w:t xml:space="preserve">/uczestniczki, programu, zawartości merytorycznej i sposobu ich prowadzenia, uznania bądź kwestionowania przez Instytucję </w:t>
      </w:r>
      <w:r w:rsidR="00DA7B73" w:rsidRPr="00A75590">
        <w:rPr>
          <w:rFonts w:ascii="Calibri" w:hAnsi="Calibri" w:cs="Calibri"/>
          <w:bCs/>
          <w:sz w:val="22"/>
          <w:szCs w:val="22"/>
        </w:rPr>
        <w:t xml:space="preserve">Zarządzającą </w:t>
      </w:r>
      <w:r w:rsidRPr="00A75590">
        <w:rPr>
          <w:rFonts w:ascii="Calibri" w:hAnsi="Calibri" w:cs="Calibri"/>
          <w:bCs/>
          <w:sz w:val="22"/>
          <w:szCs w:val="22"/>
        </w:rPr>
        <w:t>poszczególnych wydatków związanych z realizacją Projektu, w tym zadań, bądź ich części za niekwalifikowane z uwagi na uchybienia Wykonawcy w trakcie realizacji przedmiotu umowy.</w:t>
      </w:r>
    </w:p>
    <w:p w14:paraId="49EF9AE2" w14:textId="77777777" w:rsidR="00C62F83" w:rsidRPr="00A75590" w:rsidRDefault="00C62F83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41451E4F" w14:textId="6B768B0F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636198">
        <w:rPr>
          <w:rFonts w:ascii="Calibri" w:eastAsia="Calibri" w:hAnsi="Calibri" w:cs="Calibri"/>
          <w:b/>
          <w:sz w:val="22"/>
          <w:szCs w:val="22"/>
        </w:rPr>
        <w:t>1</w:t>
      </w:r>
    </w:p>
    <w:p w14:paraId="13A8A4A1" w14:textId="4E1E32AE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Wszelkie przekazane Wykonawcy przez Zamawiającego w formie ustnej, pisemnej, zakodowanej, graficznej lub innej formie rzeczowej, łącznie z formą elektroniczną lub magnetyczną, informacje i metody programowe, techniczne, handlowe, finansowe </w:t>
      </w:r>
      <w:r w:rsidRPr="00A75590">
        <w:rPr>
          <w:rFonts w:ascii="Calibri" w:eastAsia="Calibri" w:hAnsi="Calibri" w:cs="Calibri"/>
          <w:sz w:val="22"/>
          <w:szCs w:val="22"/>
        </w:rPr>
        <w:br/>
        <w:t xml:space="preserve">i organizacyjne, stanowią tajemnicę przedsiębiorstwa </w:t>
      </w:r>
      <w:r w:rsidR="00DA7B73" w:rsidRPr="00A75590">
        <w:rPr>
          <w:rFonts w:ascii="Calibri" w:eastAsia="Calibri" w:hAnsi="Calibri" w:cs="Calibri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47C0657E" w14:textId="77777777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Informacjami poufnymi są również dane osobowe oraz wszelkie inne informacje dotyczące osób zatrudnianych przez Zamawiającego, które są znane Wykonawcy, lub do których Wykonawca ma dostęp w związku z wykonywaniem niniejszej umowy.</w:t>
      </w:r>
    </w:p>
    <w:p w14:paraId="3B0264AC" w14:textId="19E04FD6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 czasie trwania niniejszej umowy, a także po jego zakończeniu Wykonawca zobowiązuje się zachować informacje, o których mowa w powyższych ustępach w ścisłej tajemnicy, a</w:t>
      </w:r>
      <w:r w:rsidR="00012521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>w</w:t>
      </w:r>
      <w:r w:rsidR="00012521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 xml:space="preserve">szczególności nie kopiować lub w jakikolwiek sposób powielać tych informacji lub zezwalać osobom trzecim na kopiowanie lub powielanie, z wyjątkiem użycia zgodnego z interesem </w:t>
      </w:r>
      <w:r w:rsidR="00DA7B73" w:rsidRPr="00A75590">
        <w:rPr>
          <w:rFonts w:ascii="Calibri" w:eastAsia="Calibri" w:hAnsi="Calibri" w:cs="Calibri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sz w:val="22"/>
          <w:szCs w:val="22"/>
        </w:rPr>
        <w:t>. Wykonawca zobowiązany jest również niezwłocznie powiadomić Zamawiającego o odkryciu jakiejkolwiek straty, ujawnieniu lub powielaniu informacji, naruszeniu poufności lub sprzeniewierzeniu informacji.</w:t>
      </w:r>
    </w:p>
    <w:p w14:paraId="65DCE26A" w14:textId="77777777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lastRenderedPageBreak/>
        <w:t>Jeżeli w przypadku naruszenia postanowień ust. 3 niniejszego paragrafu Zamawiający poniesie szkodę, będzie uprawniony do dochodzenia odszkodowania na zasadach ogólnych, określonych w kodeksie cywilnym.</w:t>
      </w:r>
    </w:p>
    <w:p w14:paraId="65E6E4B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288F8C3" w14:textId="49212801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636198">
        <w:rPr>
          <w:rFonts w:ascii="Calibri" w:eastAsia="Calibri" w:hAnsi="Calibri" w:cs="Calibri"/>
          <w:b/>
          <w:sz w:val="22"/>
          <w:szCs w:val="22"/>
        </w:rPr>
        <w:t>2</w:t>
      </w:r>
    </w:p>
    <w:p w14:paraId="5B98343A" w14:textId="77777777" w:rsidR="00E339A2" w:rsidRPr="00A75590" w:rsidRDefault="002827BF" w:rsidP="00414F0F">
      <w:pPr>
        <w:pStyle w:val="Akapitzlist"/>
        <w:numPr>
          <w:ilvl w:val="0"/>
          <w:numId w:val="16"/>
        </w:numPr>
        <w:ind w:hanging="720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Zmiany w niniejszej umowie mogą być dokonane tylko w formie pisemnej pod rygorem nieważności.</w:t>
      </w:r>
    </w:p>
    <w:p w14:paraId="33F79395" w14:textId="77777777" w:rsidR="00E339A2" w:rsidRPr="00A75590" w:rsidRDefault="00E339A2" w:rsidP="00414F0F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zastrzega sobie prawo zmiany umowy, jeżeli zmianie ulegną stosowne Wytyczne mające zastosowanie do Projektu.</w:t>
      </w:r>
    </w:p>
    <w:p w14:paraId="00D82BB1" w14:textId="5DF40EF8" w:rsidR="00012521" w:rsidRPr="00A75590" w:rsidRDefault="00E339A2" w:rsidP="00012521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Zamawiający zastrzega sobie możliwość udzielenia wybranemu w wyniku przeprowadzonej </w:t>
      </w:r>
      <w:r w:rsidR="00012521" w:rsidRPr="00A75590">
        <w:rPr>
          <w:rFonts w:ascii="Calibri" w:hAnsi="Calibri" w:cs="Calibri"/>
          <w:sz w:val="22"/>
          <w:szCs w:val="22"/>
        </w:rPr>
        <w:t>procedury wyboru wykonawcy zamówienia uzupełniającego w wysokości do 50% wartości zamówienia określonego w umowie zawartej z Wykonawcą w następstwie niniejszego postępowania, w przypadku wystąpienia stosownych przesłanek wskazanych w Wytycznych w zakresie kwalifikowalności wydatków na lata 2021-2027.</w:t>
      </w:r>
    </w:p>
    <w:p w14:paraId="0010CB4B" w14:textId="77777777" w:rsidR="00012521" w:rsidRPr="00A75590" w:rsidRDefault="00012521" w:rsidP="00012521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zastrzega sobie możliwość zmiany postanowień umowy z powodu:</w:t>
      </w:r>
    </w:p>
    <w:p w14:paraId="1F53B33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powszechnie obowiązujących przepisów prawa w zakresie mającym istotny wpływ na realizację przedmiotu umowy,</w:t>
      </w:r>
    </w:p>
    <w:p w14:paraId="6910434C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terminu realizacji zamówienia z przyczyn obiektywnych, niezależnych od Zamawiającego,</w:t>
      </w:r>
    </w:p>
    <w:p w14:paraId="2FF2B24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wpływającej na harmonogram wykonywania usługi objętej niniejszym zamówieniem,</w:t>
      </w:r>
    </w:p>
    <w:p w14:paraId="0CAF4DE1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wynikającej ze zmiany w zakresie finansowania projektu (zmiany harmonogramu płatności),</w:t>
      </w:r>
    </w:p>
    <w:p w14:paraId="3C4B67A9" w14:textId="5994615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okoliczności związanych z wystąpieniem siły wyższej za którą Strony uznają na przykład klęski żywiołowe, pożary, powodzie, trzęsienia ziemi, działania wojenne, strajki, blokady, przerwy w dostawie mediów (energii elektrycznej, wody) czy</w:t>
      </w:r>
      <w:r w:rsidR="00AE2A8B" w:rsidRPr="00A75590">
        <w:rPr>
          <w:sz w:val="22"/>
          <w:szCs w:val="22"/>
        </w:rPr>
        <w:t xml:space="preserve"> stan zagrożenia epidemią/pandemią i wystąpienie</w:t>
      </w:r>
      <w:r w:rsidRPr="00A75590">
        <w:rPr>
          <w:sz w:val="22"/>
          <w:szCs w:val="22"/>
        </w:rPr>
        <w:t xml:space="preserve"> epidemi</w:t>
      </w:r>
      <w:r w:rsidR="00AE2A8B" w:rsidRPr="00A75590">
        <w:rPr>
          <w:sz w:val="22"/>
          <w:szCs w:val="22"/>
        </w:rPr>
        <w:t>i/pandemii</w:t>
      </w:r>
      <w:r w:rsidRPr="00A75590">
        <w:rPr>
          <w:sz w:val="22"/>
          <w:szCs w:val="22"/>
        </w:rPr>
        <w:t>.</w:t>
      </w:r>
    </w:p>
    <w:p w14:paraId="4FA9EF83" w14:textId="7B54D765" w:rsidR="00FC7EF2" w:rsidRPr="00A75590" w:rsidRDefault="00FC7EF2" w:rsidP="00012521">
      <w:pPr>
        <w:pStyle w:val="Akapitzlist"/>
        <w:jc w:val="both"/>
        <w:rPr>
          <w:rFonts w:ascii="Calibri" w:eastAsia="Calibri" w:hAnsi="Calibri" w:cs="Calibri"/>
          <w:sz w:val="22"/>
          <w:szCs w:val="22"/>
        </w:rPr>
      </w:pPr>
    </w:p>
    <w:p w14:paraId="199034B5" w14:textId="1969AF8F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636198">
        <w:rPr>
          <w:rFonts w:ascii="Calibri" w:eastAsia="Calibri" w:hAnsi="Calibri" w:cs="Calibri"/>
          <w:b/>
          <w:sz w:val="22"/>
          <w:szCs w:val="22"/>
        </w:rPr>
        <w:t>3</w:t>
      </w:r>
    </w:p>
    <w:p w14:paraId="016CFC9B" w14:textId="7123D212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Wszelkie spory wynikające z niniejszej umowy lub też w związku z nią będą rozstrzygane przez Sąd właściwy miejscowo dla siedziby Zamawiającego.</w:t>
      </w:r>
    </w:p>
    <w:p w14:paraId="4D236494" w14:textId="77777777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Umowę sporządzono w dwóch jednobrzmiących egzemplarzach, po jednym dla każdej ze Stron.</w:t>
      </w:r>
    </w:p>
    <w:p w14:paraId="6A31CECA" w14:textId="77777777" w:rsidR="00C62F83" w:rsidRPr="00A75590" w:rsidRDefault="00C62F83" w:rsidP="001B2AF0">
      <w:pPr>
        <w:rPr>
          <w:rFonts w:ascii="Calibri" w:eastAsia="Calibri" w:hAnsi="Calibri" w:cs="Calibri"/>
          <w:b/>
          <w:sz w:val="22"/>
          <w:szCs w:val="22"/>
        </w:rPr>
      </w:pPr>
    </w:p>
    <w:p w14:paraId="3B675C67" w14:textId="1345E362" w:rsidR="00FC7EF2" w:rsidRPr="00A75590" w:rsidRDefault="002827BF" w:rsidP="007C0A82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636198">
        <w:rPr>
          <w:rFonts w:ascii="Calibri" w:eastAsia="Calibri" w:hAnsi="Calibri" w:cs="Calibri"/>
          <w:b/>
          <w:sz w:val="22"/>
          <w:szCs w:val="22"/>
        </w:rPr>
        <w:t>4</w:t>
      </w:r>
    </w:p>
    <w:p w14:paraId="2D1B8D53" w14:textId="77777777" w:rsidR="00565FE3" w:rsidRPr="00A75590" w:rsidRDefault="00565FE3" w:rsidP="00565FE3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Integralną część niniejszej umowy stanowią następujące załączniki:</w:t>
      </w:r>
    </w:p>
    <w:p w14:paraId="7DC76602" w14:textId="05D7836C" w:rsidR="00514F02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1</w:t>
      </w:r>
      <w:r w:rsidRPr="00A75590">
        <w:rPr>
          <w:rFonts w:ascii="Calibri" w:hAnsi="Calibri" w:cs="Calibri"/>
          <w:color w:val="000000"/>
          <w:sz w:val="22"/>
          <w:szCs w:val="22"/>
        </w:rPr>
        <w:t xml:space="preserve">.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 xml:space="preserve">Wzór Indywidualnej karty </w:t>
      </w:r>
      <w:r w:rsidR="005B0F3C" w:rsidRPr="00A75590">
        <w:rPr>
          <w:rFonts w:ascii="Calibri" w:hAnsi="Calibri" w:cs="Calibri"/>
          <w:color w:val="000000"/>
          <w:sz w:val="22"/>
          <w:szCs w:val="22"/>
        </w:rPr>
        <w:t xml:space="preserve">usług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poradnictwa</w:t>
      </w:r>
      <w:r w:rsidR="005B0F3C" w:rsidRPr="00A75590">
        <w:rPr>
          <w:rFonts w:ascii="Calibri" w:hAnsi="Calibri" w:cs="Calibri"/>
          <w:color w:val="000000"/>
          <w:sz w:val="22"/>
          <w:szCs w:val="22"/>
        </w:rPr>
        <w:t xml:space="preserve"> rodzinnego</w:t>
      </w:r>
    </w:p>
    <w:p w14:paraId="3960722F" w14:textId="14FE4819" w:rsidR="00565FE3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2</w:t>
      </w:r>
      <w:r w:rsidRPr="00A75590">
        <w:rPr>
          <w:rFonts w:ascii="Calibri" w:hAnsi="Calibri" w:cs="Calibri"/>
          <w:color w:val="000000"/>
          <w:sz w:val="22"/>
          <w:szCs w:val="22"/>
        </w:rPr>
        <w:t>. Wzór listy obecności</w:t>
      </w:r>
    </w:p>
    <w:p w14:paraId="7A209635" w14:textId="759930C4" w:rsidR="00356AA1" w:rsidRPr="00A75590" w:rsidRDefault="00356AA1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3. Wzór </w:t>
      </w:r>
      <w:r w:rsidR="00DA243F" w:rsidRPr="00A75590">
        <w:rPr>
          <w:rFonts w:ascii="Calibri" w:hAnsi="Calibri" w:cs="Calibri"/>
          <w:color w:val="000000"/>
          <w:sz w:val="22"/>
          <w:szCs w:val="22"/>
        </w:rPr>
        <w:t>harmonogramu realizacji usług</w:t>
      </w:r>
    </w:p>
    <w:p w14:paraId="440956DB" w14:textId="0669712F" w:rsidR="00565FE3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356AA1" w:rsidRPr="00A75590">
        <w:rPr>
          <w:rFonts w:ascii="Calibri" w:hAnsi="Calibri" w:cs="Calibri"/>
          <w:color w:val="000000"/>
          <w:sz w:val="22"/>
          <w:szCs w:val="22"/>
        </w:rPr>
        <w:t>4</w:t>
      </w:r>
      <w:r w:rsidRPr="00A75590">
        <w:rPr>
          <w:rFonts w:ascii="Calibri" w:hAnsi="Calibri" w:cs="Calibri"/>
          <w:color w:val="000000"/>
          <w:sz w:val="22"/>
          <w:szCs w:val="22"/>
        </w:rPr>
        <w:t xml:space="preserve">. Wzór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protokołu</w:t>
      </w:r>
    </w:p>
    <w:p w14:paraId="525C2179" w14:textId="77777777" w:rsidR="00FC7EF2" w:rsidRPr="00A75590" w:rsidRDefault="00FC7EF2">
      <w:pPr>
        <w:rPr>
          <w:rFonts w:ascii="Calibri" w:eastAsia="Calibri" w:hAnsi="Calibri" w:cs="Calibri"/>
          <w:sz w:val="22"/>
          <w:szCs w:val="22"/>
        </w:rPr>
      </w:pPr>
    </w:p>
    <w:p w14:paraId="337CFBB8" w14:textId="77777777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Zamawiający: </w:t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  <w:t>Wykonawca:</w:t>
      </w:r>
    </w:p>
    <w:p w14:paraId="5CD196BC" w14:textId="77777777" w:rsidR="00FC7EF2" w:rsidRPr="00A75590" w:rsidRDefault="00FC7EF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F90A2C7" w14:textId="77777777" w:rsidR="0083780D" w:rsidRPr="00A75590" w:rsidRDefault="0083780D" w:rsidP="008B2052">
      <w:pPr>
        <w:rPr>
          <w:rFonts w:ascii="Calibri" w:eastAsia="Calibri" w:hAnsi="Calibri" w:cs="Calibri"/>
          <w:sz w:val="22"/>
          <w:szCs w:val="22"/>
        </w:rPr>
      </w:pPr>
    </w:p>
    <w:p w14:paraId="1AC1AF7F" w14:textId="3CAD7656" w:rsidR="00FC7EF2" w:rsidRPr="00A75590" w:rsidRDefault="00FC7EF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5A19C47" w14:textId="03F5443C" w:rsidR="002E7AA2" w:rsidRPr="00A75590" w:rsidRDefault="002E7AA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73476F9C" w14:textId="1691AE42" w:rsidR="002E7AA2" w:rsidRPr="00A75590" w:rsidRDefault="002E7AA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DD6D3BE" w14:textId="658621F2" w:rsidR="002E7AA2" w:rsidRPr="00A75590" w:rsidRDefault="002E7AA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1603FF55" w14:textId="77777777" w:rsidR="004F5149" w:rsidRPr="00A75590" w:rsidRDefault="004F5149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02657FF" w14:textId="394B7B4A" w:rsidR="0083780D" w:rsidRPr="00A75590" w:rsidRDefault="0048728B" w:rsidP="008F4D60">
      <w:pPr>
        <w:rPr>
          <w:rFonts w:ascii="Calibri" w:eastAsia="Calibri" w:hAnsi="Calibri" w:cs="Calibri"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  <w:r w:rsidR="008B2052"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>Załącznik nr 1</w:t>
      </w:r>
    </w:p>
    <w:p w14:paraId="00EC7681" w14:textId="1531C036" w:rsidR="005B0F3C" w:rsidRPr="00A75590" w:rsidRDefault="005B0F3C" w:rsidP="005B0F3C">
      <w:pPr>
        <w:ind w:left="567" w:right="376"/>
        <w:jc w:val="center"/>
        <w:rPr>
          <w:rFonts w:ascii="Calibri" w:hAnsi="Calibri" w:cs="Calibri"/>
          <w:b/>
          <w:bCs/>
          <w:sz w:val="22"/>
          <w:szCs w:val="22"/>
        </w:rPr>
      </w:pPr>
      <w:r w:rsidRPr="00A75590">
        <w:rPr>
          <w:rFonts w:ascii="Calibri" w:hAnsi="Calibri" w:cs="Calibri"/>
          <w:b/>
          <w:bCs/>
          <w:sz w:val="22"/>
          <w:szCs w:val="22"/>
        </w:rPr>
        <w:t xml:space="preserve">Indywidualna karta usług </w:t>
      </w:r>
      <w:bookmarkStart w:id="2" w:name="_GoBack"/>
      <w:r w:rsidRPr="00A75590">
        <w:rPr>
          <w:rFonts w:ascii="Calibri" w:hAnsi="Calibri" w:cs="Calibri"/>
          <w:b/>
          <w:bCs/>
          <w:sz w:val="22"/>
          <w:szCs w:val="22"/>
        </w:rPr>
        <w:t>poradnict</w:t>
      </w:r>
      <w:bookmarkEnd w:id="2"/>
      <w:r w:rsidRPr="00A75590">
        <w:rPr>
          <w:rFonts w:ascii="Calibri" w:hAnsi="Calibri" w:cs="Calibri"/>
          <w:b/>
          <w:bCs/>
          <w:sz w:val="22"/>
          <w:szCs w:val="22"/>
        </w:rPr>
        <w:t xml:space="preserve">wa </w:t>
      </w:r>
    </w:p>
    <w:p w14:paraId="0A8ADD20" w14:textId="77777777" w:rsidR="005B0F3C" w:rsidRPr="00A75590" w:rsidRDefault="005B0F3C" w:rsidP="005B0F3C">
      <w:pPr>
        <w:ind w:left="567" w:right="376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C51D930" w14:textId="2E3DF025" w:rsidR="005B0F3C" w:rsidRPr="00A75590" w:rsidRDefault="002F08BD" w:rsidP="005B0F3C">
      <w:pPr>
        <w:ind w:left="567" w:right="376"/>
        <w:jc w:val="center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…………………………………………….</w:t>
      </w:r>
    </w:p>
    <w:p w14:paraId="3B05CD22" w14:textId="77777777" w:rsidR="005B0F3C" w:rsidRPr="00A75590" w:rsidRDefault="005B0F3C" w:rsidP="005B0F3C">
      <w:pPr>
        <w:ind w:left="567" w:right="376"/>
        <w:jc w:val="center"/>
        <w:rPr>
          <w:rFonts w:ascii="Calibri" w:hAnsi="Calibri" w:cs="Calibri"/>
          <w:bCs/>
          <w:sz w:val="22"/>
          <w:szCs w:val="22"/>
        </w:rPr>
      </w:pPr>
      <w:r w:rsidRPr="00A75590">
        <w:rPr>
          <w:rFonts w:ascii="Calibri" w:hAnsi="Calibri" w:cs="Calibri"/>
          <w:bCs/>
          <w:sz w:val="22"/>
          <w:szCs w:val="22"/>
        </w:rPr>
        <w:t>(rodzaj usługi)</w:t>
      </w:r>
    </w:p>
    <w:p w14:paraId="2CB86098" w14:textId="77777777" w:rsidR="005B0F3C" w:rsidRPr="00A75590" w:rsidRDefault="005B0F3C" w:rsidP="00055B9D">
      <w:pPr>
        <w:ind w:right="376"/>
        <w:rPr>
          <w:rFonts w:ascii="Calibri" w:eastAsia="Calibri" w:hAnsi="Calibri" w:cs="Calibri"/>
          <w:bCs/>
          <w:sz w:val="22"/>
          <w:szCs w:val="22"/>
        </w:rPr>
      </w:pPr>
    </w:p>
    <w:p w14:paraId="3E8746DC" w14:textId="77777777" w:rsidR="007A53D7" w:rsidRPr="00A75590" w:rsidRDefault="007A53D7" w:rsidP="00055B9D">
      <w:pPr>
        <w:ind w:right="376"/>
        <w:rPr>
          <w:rFonts w:ascii="Calibri" w:eastAsia="Calibri" w:hAnsi="Calibri" w:cs="Calibri"/>
          <w:bCs/>
          <w:sz w:val="22"/>
          <w:szCs w:val="22"/>
        </w:rPr>
      </w:pPr>
    </w:p>
    <w:tbl>
      <w:tblPr>
        <w:tblpPr w:leftFromText="141" w:rightFromText="141" w:vertAnchor="text" w:horzAnchor="margin" w:tblpX="-214" w:tblpY="13"/>
        <w:tblW w:w="97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4"/>
        <w:gridCol w:w="1025"/>
        <w:gridCol w:w="1134"/>
        <w:gridCol w:w="5528"/>
      </w:tblGrid>
      <w:tr w:rsidR="005B0F3C" w:rsidRPr="00A75590" w14:paraId="49591C3E" w14:textId="77777777" w:rsidTr="00231DC8">
        <w:trPr>
          <w:trHeight w:val="60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791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Numer projektu: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93BD5" w14:textId="56921B9B" w:rsidR="005B0F3C" w:rsidRPr="00575FCA" w:rsidRDefault="00055B9D" w:rsidP="00300A4E">
            <w:pPr>
              <w:ind w:right="376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575FCA">
              <w:rPr>
                <w:rFonts w:ascii="Calibri" w:hAnsi="Calibri" w:cs="Calibri"/>
                <w:b/>
                <w:sz w:val="22"/>
                <w:szCs w:val="22"/>
              </w:rPr>
              <w:t>FELU.08.08-IZ.00-003</w:t>
            </w:r>
            <w:r w:rsidR="00575FCA" w:rsidRPr="00575FCA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Pr="00575FCA">
              <w:rPr>
                <w:rFonts w:ascii="Calibri" w:hAnsi="Calibri" w:cs="Calibri"/>
                <w:b/>
                <w:sz w:val="22"/>
                <w:szCs w:val="22"/>
              </w:rPr>
              <w:t xml:space="preserve">/24 </w:t>
            </w:r>
          </w:p>
        </w:tc>
      </w:tr>
      <w:tr w:rsidR="005B0F3C" w:rsidRPr="00A75590" w14:paraId="007ABFE3" w14:textId="77777777" w:rsidTr="00231DC8">
        <w:trPr>
          <w:trHeight w:val="456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4366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Tytuł projektu: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F87D4" w14:textId="17F05AB8" w:rsidR="005B0F3C" w:rsidRPr="00575FCA" w:rsidRDefault="00575FCA" w:rsidP="00300A4E">
            <w:pPr>
              <w:ind w:right="376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575FCA">
              <w:rPr>
                <w:rFonts w:ascii="Calibri" w:hAnsi="Calibri" w:cs="Calibri"/>
                <w:b/>
                <w:sz w:val="22"/>
              </w:rPr>
              <w:t xml:space="preserve">Specjalistyczne wsparcie dla rodzin z powiatu łukowskiego </w:t>
            </w:r>
          </w:p>
        </w:tc>
      </w:tr>
      <w:tr w:rsidR="005B0F3C" w:rsidRPr="00A75590" w14:paraId="28B135E2" w14:textId="77777777" w:rsidTr="00231DC8">
        <w:trPr>
          <w:trHeight w:val="443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224A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Zadanie: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148C" w14:textId="76EF33B4" w:rsidR="005B0F3C" w:rsidRPr="00A75590" w:rsidRDefault="004D79FE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1</w:t>
            </w:r>
          </w:p>
        </w:tc>
      </w:tr>
      <w:tr w:rsidR="005B0F3C" w:rsidRPr="00A75590" w14:paraId="5839866E" w14:textId="77777777" w:rsidTr="00231DC8">
        <w:trPr>
          <w:trHeight w:val="585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E636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specjalisty: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678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5B0F3C" w:rsidRPr="00A75590" w14:paraId="57001182" w14:textId="77777777" w:rsidTr="00231DC8">
        <w:trPr>
          <w:trHeight w:val="612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0D9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uczestnika: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3035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356AA1" w:rsidRPr="00A75590" w14:paraId="65AF4288" w14:textId="77777777" w:rsidTr="00231DC8">
        <w:trPr>
          <w:trHeight w:val="623"/>
        </w:trPr>
        <w:tc>
          <w:tcPr>
            <w:tcW w:w="4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C5DB9" w14:textId="77777777" w:rsidR="00356AA1" w:rsidRPr="00A75590" w:rsidRDefault="00356AA1" w:rsidP="00300A4E">
            <w:pPr>
              <w:ind w:right="376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Miejsce realizacji poradnictwa (gmina)</w:t>
            </w:r>
          </w:p>
          <w:p w14:paraId="38AC812B" w14:textId="419E9A25" w:rsidR="00356AA1" w:rsidRPr="00A75590" w:rsidRDefault="00356AA1" w:rsidP="00356AA1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41966" w14:textId="77777777" w:rsidR="00356AA1" w:rsidRPr="00A75590" w:rsidRDefault="00356AA1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7A53D7" w:rsidRPr="00A75590" w14:paraId="6B2F9B77" w14:textId="77777777" w:rsidTr="00231DC8">
        <w:trPr>
          <w:trHeight w:val="421"/>
        </w:trPr>
        <w:tc>
          <w:tcPr>
            <w:tcW w:w="9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652DE" w14:textId="5ACC4836" w:rsidR="007A53D7" w:rsidRPr="00A75590" w:rsidRDefault="007A53D7" w:rsidP="00356AA1">
            <w:p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 xml:space="preserve">Rodzaj usługi (proszę zaznaczyć odpowiednie pole): </w:t>
            </w:r>
          </w:p>
          <w:p w14:paraId="43A6A5B3" w14:textId="19A35C8B" w:rsidR="007A53D7" w:rsidRPr="00A75590" w:rsidRDefault="007A53D7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7A53D7" w:rsidRPr="00A75590" w14:paraId="13ED772F" w14:textId="77777777" w:rsidTr="00231DC8">
        <w:trPr>
          <w:trHeight w:val="531"/>
        </w:trPr>
        <w:tc>
          <w:tcPr>
            <w:tcW w:w="9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7B4EE" w14:textId="2AF1B330" w:rsidR="007A53D7" w:rsidRPr="00A75590" w:rsidRDefault="007A53D7" w:rsidP="00A71EC3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74034B" wp14:editId="2B1C9B9C">
                      <wp:simplePos x="0" y="0"/>
                      <wp:positionH relativeFrom="column">
                        <wp:posOffset>3999230</wp:posOffset>
                      </wp:positionH>
                      <wp:positionV relativeFrom="paragraph">
                        <wp:posOffset>74930</wp:posOffset>
                      </wp:positionV>
                      <wp:extent cx="476250" cy="184150"/>
                      <wp:effectExtent l="57150" t="19050" r="76200" b="101600"/>
                      <wp:wrapNone/>
                      <wp:docPr id="1788639555" name="Schemat blokowy: proc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184150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w14:anchorId="1D6ED9D4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Schemat blokowy: proces 2" o:spid="_x0000_s1026" type="#_x0000_t109" style="position:absolute;margin-left:314.9pt;margin-top:5.9pt;width:37.5pt;height:1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" filled="f" strokecolor="black [3213]">
                      <v:shadow on="t" color="black" opacity="22937f" origin=",.5" offset="0,.63889mm"/>
                    </v:shape>
                  </w:pict>
                </mc:Fallback>
              </mc:AlternateContent>
            </w:r>
            <w:r w:rsidRPr="00A75590">
              <w:rPr>
                <w:rFonts w:ascii="Calibri" w:hAnsi="Calibri" w:cs="Calibri"/>
                <w:sz w:val="22"/>
                <w:szCs w:val="22"/>
              </w:rPr>
              <w:t xml:space="preserve">konsultacje stacjonarne świadczone na terenie gminy </w:t>
            </w:r>
          </w:p>
          <w:p w14:paraId="570FCB0C" w14:textId="641DC33C" w:rsidR="007A53D7" w:rsidRPr="00A75590" w:rsidRDefault="007A53D7" w:rsidP="00A71EC3">
            <w:pPr>
              <w:pStyle w:val="Akapitzlist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 xml:space="preserve">(Partnerzy projektu udostępnią sale na potrzeby poradnictwa), </w:t>
            </w:r>
          </w:p>
        </w:tc>
      </w:tr>
      <w:tr w:rsidR="007A53D7" w:rsidRPr="00A75590" w14:paraId="44C40E44" w14:textId="77777777" w:rsidTr="00231DC8">
        <w:trPr>
          <w:trHeight w:val="567"/>
        </w:trPr>
        <w:tc>
          <w:tcPr>
            <w:tcW w:w="9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7B287" w14:textId="1C94A6C1" w:rsidR="007A53D7" w:rsidRPr="00A75590" w:rsidRDefault="007A53D7" w:rsidP="00A71EC3">
            <w:pPr>
              <w:pStyle w:val="Akapitzlist"/>
              <w:numPr>
                <w:ilvl w:val="0"/>
                <w:numId w:val="29"/>
              </w:numPr>
              <w:ind w:right="376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noProof/>
                <w:color w:val="FFFFFF" w:themeColor="background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FB28C9" wp14:editId="14493B80">
                      <wp:simplePos x="0" y="0"/>
                      <wp:positionH relativeFrom="column">
                        <wp:posOffset>4006850</wp:posOffset>
                      </wp:positionH>
                      <wp:positionV relativeFrom="paragraph">
                        <wp:posOffset>81280</wp:posOffset>
                      </wp:positionV>
                      <wp:extent cx="476250" cy="184150"/>
                      <wp:effectExtent l="57150" t="19050" r="76200" b="101600"/>
                      <wp:wrapNone/>
                      <wp:docPr id="936898158" name="Schemat blokowy: proc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18415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6F90BA60" id="Schemat blokowy: proces 2" o:spid="_x0000_s1026" type="#_x0000_t109" style="position:absolute;margin-left:315.5pt;margin-top:6.4pt;width:37.5pt;height:1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" filled="f" strokecolor="black [3213]">
                      <v:shadow on="t" color="black" opacity="22937f" origin=",.5" offset="0,.63889mm"/>
                    </v:shape>
                  </w:pict>
                </mc:Fallback>
              </mc:AlternateContent>
            </w:r>
            <w:r w:rsidRPr="00A75590">
              <w:rPr>
                <w:rFonts w:ascii="Calibri" w:hAnsi="Calibri" w:cs="Calibri"/>
                <w:sz w:val="22"/>
                <w:szCs w:val="22"/>
              </w:rPr>
              <w:t xml:space="preserve">poradnictwo mobilne świadczone w miejscu zamieszkania </w:t>
            </w:r>
          </w:p>
          <w:p w14:paraId="3E93BCF0" w14:textId="2AE48A26" w:rsidR="007A53D7" w:rsidRPr="00A75590" w:rsidRDefault="007A53D7" w:rsidP="00A71EC3">
            <w:pPr>
              <w:pStyle w:val="Akapitzlist"/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 xml:space="preserve">wg indywidualnych potrzeb Uczestników Projektu </w:t>
            </w:r>
          </w:p>
        </w:tc>
      </w:tr>
      <w:tr w:rsidR="005B0F3C" w:rsidRPr="00A75590" w14:paraId="643708DE" w14:textId="77777777" w:rsidTr="00231DC8">
        <w:trPr>
          <w:trHeight w:val="958"/>
        </w:trPr>
        <w:tc>
          <w:tcPr>
            <w:tcW w:w="2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4B81" w14:textId="77777777" w:rsidR="005B0F3C" w:rsidRPr="00A75590" w:rsidRDefault="005B0F3C" w:rsidP="00A71EC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Data</w:t>
            </w:r>
          </w:p>
          <w:p w14:paraId="05C1595A" w14:textId="7CE3E9C5" w:rsidR="005B0F3C" w:rsidRPr="00A75590" w:rsidRDefault="00231DC8" w:rsidP="00A71EC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eastAsia="Arial" w:hAnsi="Calibri" w:cs="Calibri"/>
                <w:b/>
                <w:sz w:val="22"/>
                <w:szCs w:val="22"/>
              </w:rPr>
              <w:t>w godzinach od -do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7A9B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Liczba godzin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6CE3" w14:textId="2A315DEB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 xml:space="preserve">Zakres udzielonego indywidualnego </w:t>
            </w:r>
          </w:p>
          <w:p w14:paraId="084F45D7" w14:textId="782EE3E2" w:rsidR="00AA79FA" w:rsidRPr="00A75590" w:rsidRDefault="005B0F3C" w:rsidP="00AA79FA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 xml:space="preserve">poradnictwa </w:t>
            </w:r>
          </w:p>
        </w:tc>
      </w:tr>
      <w:tr w:rsidR="005B0F3C" w:rsidRPr="00A75590" w14:paraId="1B17AF04" w14:textId="77777777" w:rsidTr="00231DC8">
        <w:trPr>
          <w:trHeight w:val="2400"/>
        </w:trPr>
        <w:tc>
          <w:tcPr>
            <w:tcW w:w="2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1C98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4EF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6F3C5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026FDC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8A139A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1EDC20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EFA804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0D8CF9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E61F66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4F57F5" w14:textId="557E25C6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7BF02C" w14:textId="24B9C09F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1F582D" w14:textId="1E86639B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A8000F" w14:textId="5C17159E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C5301C" w14:textId="77777777" w:rsidR="005B0F3C" w:rsidRPr="00A75590" w:rsidRDefault="005B0F3C" w:rsidP="00A71EC3">
            <w:pPr>
              <w:tabs>
                <w:tab w:val="left" w:pos="4203"/>
              </w:tabs>
              <w:ind w:right="376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EE2BEC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D460DAB" w14:textId="638752A7" w:rsidR="005B0F3C" w:rsidRPr="00A75590" w:rsidRDefault="005B0F3C" w:rsidP="005B0F3C">
      <w:pPr>
        <w:rPr>
          <w:rFonts w:ascii="Calibri" w:hAnsi="Calibri" w:cs="Calibri"/>
          <w:sz w:val="22"/>
          <w:szCs w:val="22"/>
        </w:rPr>
      </w:pPr>
    </w:p>
    <w:p w14:paraId="597AC255" w14:textId="77777777" w:rsidR="005B0F3C" w:rsidRPr="00A75590" w:rsidRDefault="005B0F3C" w:rsidP="005B0F3C">
      <w:pPr>
        <w:rPr>
          <w:rFonts w:ascii="Calibri" w:hAnsi="Calibri" w:cs="Calibri"/>
          <w:sz w:val="22"/>
          <w:szCs w:val="22"/>
        </w:rPr>
      </w:pPr>
    </w:p>
    <w:p w14:paraId="37411F80" w14:textId="586239E1" w:rsidR="00987B10" w:rsidRDefault="005B0F3C" w:rsidP="00987B10">
      <w:pPr>
        <w:jc w:val="right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.............................................................   </w:t>
      </w:r>
    </w:p>
    <w:p w14:paraId="3A692706" w14:textId="1A61DBFC" w:rsidR="005B0F3C" w:rsidRPr="00A75590" w:rsidRDefault="005B0F3C" w:rsidP="00987B10">
      <w:pPr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.......................................................................</w:t>
      </w:r>
    </w:p>
    <w:p w14:paraId="6F0AD97C" w14:textId="77777777" w:rsidR="005B0F3C" w:rsidRPr="00A75590" w:rsidRDefault="005B0F3C" w:rsidP="005B0F3C">
      <w:pPr>
        <w:rPr>
          <w:rFonts w:ascii="Calibri" w:hAnsi="Calibri" w:cs="Calibri"/>
          <w:b/>
          <w:sz w:val="22"/>
          <w:szCs w:val="22"/>
        </w:rPr>
      </w:pPr>
      <w:r w:rsidRPr="00A75590">
        <w:rPr>
          <w:rFonts w:ascii="Calibri" w:hAnsi="Calibri" w:cs="Calibri"/>
          <w:b/>
          <w:sz w:val="22"/>
          <w:szCs w:val="22"/>
        </w:rPr>
        <w:t xml:space="preserve">podpis specjalisty                                                                                          podpis/y uczestnika/ów/ </w:t>
      </w:r>
    </w:p>
    <w:p w14:paraId="3A47FA63" w14:textId="3ED01B96" w:rsidR="005B0F3C" w:rsidRPr="00A75590" w:rsidRDefault="005B0F3C" w:rsidP="00430EC9">
      <w:pPr>
        <w:rPr>
          <w:rFonts w:ascii="Calibri" w:hAnsi="Calibri" w:cs="Calibri"/>
          <w:b/>
          <w:sz w:val="22"/>
          <w:szCs w:val="22"/>
        </w:rPr>
      </w:pPr>
      <w:r w:rsidRPr="00A75590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</w:t>
      </w:r>
    </w:p>
    <w:p w14:paraId="409CECA9" w14:textId="77777777" w:rsidR="00E06398" w:rsidRPr="00A75590" w:rsidRDefault="00E06398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967B399" w14:textId="77777777" w:rsidR="00987B10" w:rsidRDefault="00987B10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751BA8FB" w14:textId="59F3CF61" w:rsidR="005B0F3C" w:rsidRPr="00A75590" w:rsidRDefault="005B0F3C" w:rsidP="005B0F3C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>Załącznik nr 2</w:t>
      </w:r>
    </w:p>
    <w:p w14:paraId="71B3D223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tbl>
      <w:tblPr>
        <w:tblpPr w:leftFromText="141" w:rightFromText="141" w:vertAnchor="text" w:horzAnchor="margin" w:tblpY="-65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"/>
        <w:gridCol w:w="5210"/>
        <w:gridCol w:w="2160"/>
        <w:gridCol w:w="301"/>
        <w:gridCol w:w="974"/>
      </w:tblGrid>
      <w:tr w:rsidR="005B0F3C" w:rsidRPr="00A75590" w14:paraId="3E950494" w14:textId="77777777" w:rsidTr="00A75590">
        <w:trPr>
          <w:trHeight w:val="40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1157CC" w14:textId="1A5075A9" w:rsidR="005B0F3C" w:rsidRPr="00A75590" w:rsidRDefault="005B0F3C" w:rsidP="00055DA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Lista obecności</w:t>
            </w:r>
          </w:p>
          <w:p w14:paraId="12862062" w14:textId="15B35CA8" w:rsidR="005B0F3C" w:rsidRPr="00A75590" w:rsidRDefault="005B0F3C" w:rsidP="00055B9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Poradnictwo …………………….</w:t>
            </w:r>
          </w:p>
        </w:tc>
      </w:tr>
      <w:tr w:rsidR="00356AA1" w:rsidRPr="00A75590" w14:paraId="34F02F1F" w14:textId="77777777" w:rsidTr="00A75590">
        <w:trPr>
          <w:gridAfter w:val="1"/>
          <w:wAfter w:w="974" w:type="dxa"/>
          <w:trHeight w:val="280"/>
        </w:trPr>
        <w:tc>
          <w:tcPr>
            <w:tcW w:w="779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D6559" w14:textId="742DC825" w:rsidR="00356AA1" w:rsidRPr="00575FCA" w:rsidRDefault="00356AA1" w:rsidP="00356AA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75F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Numer projektu: </w:t>
            </w:r>
            <w:r w:rsidR="00055B9D" w:rsidRPr="00575FCA">
              <w:rPr>
                <w:rFonts w:ascii="Calibri" w:hAnsi="Calibri" w:cs="Calibri"/>
                <w:b/>
                <w:sz w:val="22"/>
                <w:szCs w:val="22"/>
              </w:rPr>
              <w:t xml:space="preserve"> FELU.08.08-IZ.00-003</w:t>
            </w:r>
            <w:r w:rsidR="00575FCA" w:rsidRPr="00575FCA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="00055B9D" w:rsidRPr="00575FCA">
              <w:rPr>
                <w:rFonts w:ascii="Calibri" w:hAnsi="Calibri" w:cs="Calibri"/>
                <w:b/>
                <w:sz w:val="22"/>
                <w:szCs w:val="22"/>
              </w:rPr>
              <w:t>/24</w:t>
            </w:r>
          </w:p>
        </w:tc>
        <w:tc>
          <w:tcPr>
            <w:tcW w:w="3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860164" w14:textId="77777777" w:rsidR="00356AA1" w:rsidRPr="00A75590" w:rsidRDefault="00356AA1" w:rsidP="00356AA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AA1" w:rsidRPr="00A75590" w14:paraId="7D6E2289" w14:textId="77777777" w:rsidTr="00A75590">
        <w:trPr>
          <w:trHeight w:val="28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4C9146" w14:textId="3F0D5D91" w:rsidR="00356AA1" w:rsidRPr="00575FCA" w:rsidRDefault="00356AA1" w:rsidP="00356AA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75F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Tytuł projektu:   </w:t>
            </w:r>
            <w:r w:rsidR="00055B9D" w:rsidRPr="00575FCA">
              <w:rPr>
                <w:rStyle w:val="projecttitle-field-value"/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575FCA" w:rsidRPr="00575FCA">
              <w:rPr>
                <w:rFonts w:ascii="Calibri" w:hAnsi="Calibri" w:cs="Calibri"/>
                <w:b/>
                <w:sz w:val="22"/>
              </w:rPr>
              <w:t xml:space="preserve"> Specjalistyczne wsparcie dla rodzin z powiatu łukowskiego </w:t>
            </w:r>
          </w:p>
        </w:tc>
      </w:tr>
      <w:tr w:rsidR="005B0F3C" w:rsidRPr="00A75590" w14:paraId="19F9D3D3" w14:textId="77777777" w:rsidTr="00A75590">
        <w:trPr>
          <w:trHeight w:val="28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FE892" w14:textId="70A4A710" w:rsidR="005B0F3C" w:rsidRPr="00A75590" w:rsidRDefault="005B0F3C" w:rsidP="005B0F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Zadanie 1</w:t>
            </w:r>
          </w:p>
        </w:tc>
      </w:tr>
      <w:tr w:rsidR="005B0F3C" w:rsidRPr="00A75590" w14:paraId="7EFFBA22" w14:textId="77777777" w:rsidTr="00A75590">
        <w:trPr>
          <w:gridAfter w:val="1"/>
          <w:wAfter w:w="974" w:type="dxa"/>
          <w:trHeight w:val="280"/>
        </w:trPr>
        <w:tc>
          <w:tcPr>
            <w:tcW w:w="779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4014A1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642932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Nazwisko i imię prowadzącego: ………………………………</w:t>
            </w:r>
          </w:p>
          <w:p w14:paraId="3F10CE8E" w14:textId="252A8BC8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Miejsce realizacji poradnictwa (gmina):……………………………</w:t>
            </w:r>
          </w:p>
          <w:p w14:paraId="7E8D52A7" w14:textId="5DF5F04E" w:rsidR="00356AA1" w:rsidRPr="00A75590" w:rsidRDefault="00356AA1" w:rsidP="00356AA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8DBAA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7A80F31" w14:textId="77777777" w:rsidTr="00A75590">
        <w:trPr>
          <w:trHeight w:val="300"/>
        </w:trPr>
        <w:tc>
          <w:tcPr>
            <w:tcW w:w="9072" w:type="dxa"/>
            <w:gridSpan w:val="5"/>
            <w:tcBorders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949F1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4B7B4DEA" w14:textId="77777777" w:rsidTr="00A75590">
        <w:trPr>
          <w:trHeight w:val="1480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5BC2D6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4E6522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A9795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Data</w:t>
            </w:r>
          </w:p>
          <w:p w14:paraId="0DE5D486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269DA82" w14:textId="2AF4FAB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w godzinach</w:t>
            </w:r>
            <w:r w:rsidR="00A7559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od - do</w:t>
            </w:r>
          </w:p>
          <w:p w14:paraId="41F082DF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D97017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ADFC59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Liczba godzin obecności</w:t>
            </w:r>
          </w:p>
          <w:p w14:paraId="6FB69B93" w14:textId="77777777" w:rsidR="005B0F3C" w:rsidRPr="00A75590" w:rsidRDefault="005B0F3C" w:rsidP="005B0F3C">
            <w:pPr>
              <w:spacing w:after="240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</w:p>
        </w:tc>
      </w:tr>
      <w:tr w:rsidR="005B0F3C" w:rsidRPr="00A75590" w14:paraId="42C97CB9" w14:textId="77777777" w:rsidTr="00A75590">
        <w:trPr>
          <w:trHeight w:val="520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68D90E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2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5BE020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B216FF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2919A5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7F0E692C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C29E5F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428232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899048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0E502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54AB3D75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E5A8F4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8F8F1B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1B8F5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D140AE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5D7D2149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61A139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72DAE0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43B50B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852F8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DF8D976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72E628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F450F0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D2012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83C3B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35F32DF5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BB7FB8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1FBFC9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0D6B4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D9FE0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50A23DC6" w14:textId="77777777" w:rsidTr="00A75590">
        <w:trPr>
          <w:trHeight w:val="520"/>
        </w:trPr>
        <w:tc>
          <w:tcPr>
            <w:tcW w:w="7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36DA8F" w14:textId="77777777" w:rsidR="005B0F3C" w:rsidRPr="00A75590" w:rsidRDefault="005B0F3C" w:rsidP="005B0F3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ŁACZNIE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B6F86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03F46B6" w14:textId="77777777" w:rsidTr="00A75590">
        <w:trPr>
          <w:gridAfter w:val="1"/>
          <w:wAfter w:w="974" w:type="dxa"/>
          <w:trHeight w:val="280"/>
        </w:trPr>
        <w:tc>
          <w:tcPr>
            <w:tcW w:w="427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28A374" w14:textId="77777777" w:rsidR="005B0F3C" w:rsidRPr="00A75590" w:rsidRDefault="005B0F3C" w:rsidP="005B0F3C">
            <w:pPr>
              <w:spacing w:after="240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</w:p>
        </w:tc>
        <w:tc>
          <w:tcPr>
            <w:tcW w:w="5210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1380C4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3FC122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Podpis specjalisty:</w:t>
            </w:r>
          </w:p>
        </w:tc>
        <w:tc>
          <w:tcPr>
            <w:tcW w:w="2160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E11EB3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63A1B4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916BEC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57E60317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2E1178B3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6F5041B8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4F60FC0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15CB7C16" w14:textId="77777777" w:rsidR="00FF47D6" w:rsidRPr="00A75590" w:rsidRDefault="00FF47D6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07CA123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68FA176" w14:textId="00F020E5" w:rsidR="00514F02" w:rsidRPr="00A75590" w:rsidRDefault="00514F02" w:rsidP="00FC5D95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noProof/>
          <w:sz w:val="22"/>
          <w:szCs w:val="22"/>
        </w:rPr>
      </w:pPr>
    </w:p>
    <w:p w14:paraId="172A9922" w14:textId="253BBF5D" w:rsidR="005B0F3C" w:rsidRPr="00A75590" w:rsidRDefault="005B0F3C" w:rsidP="00FC5D95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noProof/>
          <w:sz w:val="22"/>
          <w:szCs w:val="22"/>
        </w:rPr>
      </w:pPr>
    </w:p>
    <w:p w14:paraId="0734AD0F" w14:textId="77777777" w:rsidR="00987B10" w:rsidRDefault="00987B10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710BB7A4" w14:textId="57738EA8" w:rsidR="00055DAD" w:rsidRPr="00A75590" w:rsidRDefault="00055DAD" w:rsidP="00055DAD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>Załącznik nr 3</w:t>
      </w:r>
    </w:p>
    <w:p w14:paraId="1361FEC1" w14:textId="1627CA47" w:rsidR="00055DAD" w:rsidRPr="00A75590" w:rsidRDefault="00055DAD" w:rsidP="00BF235E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sz w:val="22"/>
          <w:szCs w:val="22"/>
        </w:rPr>
        <w:t>Harmonogram realizacji usług</w:t>
      </w:r>
    </w:p>
    <w:tbl>
      <w:tblPr>
        <w:tblpPr w:leftFromText="141" w:rightFromText="141" w:vertAnchor="text" w:horzAnchor="margin" w:tblpX="-214" w:tblpY="13"/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1"/>
        <w:gridCol w:w="5497"/>
      </w:tblGrid>
      <w:tr w:rsidR="00BF235E" w:rsidRPr="00A75590" w14:paraId="667C8155" w14:textId="77777777" w:rsidTr="00BF235E">
        <w:trPr>
          <w:trHeight w:val="57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24C6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Numer projektu: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6877" w14:textId="58193462" w:rsidR="00BF235E" w:rsidRPr="00A75590" w:rsidRDefault="00055B9D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FELU.08.08-IZ.00-003</w:t>
            </w:r>
            <w:r w:rsidR="00575FCA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/24</w:t>
            </w:r>
          </w:p>
        </w:tc>
      </w:tr>
      <w:tr w:rsidR="00BF235E" w:rsidRPr="00A75590" w14:paraId="534E8ABB" w14:textId="77777777" w:rsidTr="00BF235E">
        <w:trPr>
          <w:trHeight w:val="435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8D7E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Tytuł projektu:  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FF07" w14:textId="59FB76A8" w:rsidR="00BF235E" w:rsidRPr="00A75590" w:rsidRDefault="00575FCA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8107C">
              <w:rPr>
                <w:rFonts w:ascii="Calibri" w:hAnsi="Calibri" w:cs="Calibri"/>
                <w:b/>
                <w:sz w:val="22"/>
              </w:rPr>
              <w:t xml:space="preserve">Specjalistyczne wsparcie dla rodzin z powiatu łukowskiego </w:t>
            </w:r>
          </w:p>
        </w:tc>
      </w:tr>
      <w:tr w:rsidR="00BF235E" w:rsidRPr="00A75590" w14:paraId="612E1E2A" w14:textId="77777777" w:rsidTr="00BF235E">
        <w:trPr>
          <w:trHeight w:val="422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03F3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Zadanie: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36D9" w14:textId="77A9FAC2" w:rsidR="00BF235E" w:rsidRPr="00A75590" w:rsidRDefault="004D79F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1</w:t>
            </w:r>
          </w:p>
        </w:tc>
      </w:tr>
      <w:tr w:rsidR="00BF235E" w:rsidRPr="00A75590" w14:paraId="3D7D9599" w14:textId="77777777" w:rsidTr="00BF235E">
        <w:trPr>
          <w:trHeight w:val="558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0A59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specjalisty: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D10D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</w:tbl>
    <w:p w14:paraId="4D21DF96" w14:textId="0F723498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tbl>
      <w:tblPr>
        <w:tblW w:w="9503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927"/>
        <w:gridCol w:w="1083"/>
        <w:gridCol w:w="879"/>
        <w:gridCol w:w="1003"/>
        <w:gridCol w:w="801"/>
        <w:gridCol w:w="18"/>
        <w:gridCol w:w="1064"/>
        <w:gridCol w:w="18"/>
        <w:gridCol w:w="1059"/>
        <w:gridCol w:w="18"/>
        <w:gridCol w:w="1682"/>
        <w:gridCol w:w="18"/>
      </w:tblGrid>
      <w:tr w:rsidR="00356AA1" w:rsidRPr="00A75590" w14:paraId="0A6F321D" w14:textId="77777777" w:rsidTr="00BF235E">
        <w:trPr>
          <w:gridAfter w:val="1"/>
          <w:wAfter w:w="18" w:type="dxa"/>
          <w:trHeight w:val="441"/>
        </w:trPr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68C89" w14:textId="77777777" w:rsidR="00356AA1" w:rsidRPr="00A75590" w:rsidRDefault="00356AA1" w:rsidP="00BF23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486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6C8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1CA7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0E7D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BB86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E9E0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0BB5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B13A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D80B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56AA1" w:rsidRPr="00A75590" w14:paraId="192EF65B" w14:textId="77777777" w:rsidTr="00BF235E">
        <w:trPr>
          <w:trHeight w:val="617"/>
        </w:trPr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E2494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Data</w:t>
            </w: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br/>
              <w:t>(</w:t>
            </w:r>
            <w:proofErr w:type="spellStart"/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dd.mm.rrrr</w:t>
            </w:r>
            <w:proofErr w:type="spellEnd"/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221A187" w14:textId="4229476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Rodzaj usługi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F3E7A2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Miejsce realizacji usługi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AE025C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Godziny prowadzenia usługi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415D1F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Liczba godzin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30A63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Imię i nazwisko osoby prowadzącej/ trenera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06621E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Liczba uczestników</w:t>
            </w:r>
          </w:p>
        </w:tc>
      </w:tr>
      <w:tr w:rsidR="00356AA1" w:rsidRPr="00A75590" w14:paraId="34805B29" w14:textId="77777777" w:rsidTr="00BF235E">
        <w:trPr>
          <w:gridAfter w:val="1"/>
          <w:wAfter w:w="18" w:type="dxa"/>
          <w:trHeight w:val="648"/>
        </w:trPr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C25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A5A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538D5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Miejscowość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616F9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Ulica i nr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029D7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Od godz.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B5ECA9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Do godz.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160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116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CB0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56AA1" w:rsidRPr="00A75590" w14:paraId="2AB4FC36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F88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3B9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126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B6E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13C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C58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B3E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FED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9EE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14C7222E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5EB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383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D79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A3C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E0E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DEA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995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59E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93F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76BC28BB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021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51B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D56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E18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B21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D3A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AF8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31F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424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41401528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7BB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864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1C2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B24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C9B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CBC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F69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8B1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EC9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FBFD4F8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7C5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FE0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871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5AA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24E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F41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68E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6BF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B33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1E38864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15B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15C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364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2A9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CDA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933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FE5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C74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79F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5DE8E627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3CB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2BC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3FC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F67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CAA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6FC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9EE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D77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B79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0B449597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540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DBD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B94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B1C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14D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EF2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4E1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A7F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44F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2187559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72A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943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898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A6F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02C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981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87F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F62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562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2D04210E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C21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596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9FB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DF4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C90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5B9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B87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2F8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3A5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404B11D6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DCD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29C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6CD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2F8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032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5A2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08E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714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32F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5AC214A8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0BF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F38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5D3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7C7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FD5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3AA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650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F7E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3DF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</w:tbl>
    <w:p w14:paraId="2B586C7C" w14:textId="77777777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3319FF85" w14:textId="77777777" w:rsidR="00055DAD" w:rsidRPr="00A75590" w:rsidRDefault="00055DAD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5F0D946C" w14:textId="77777777" w:rsidR="00055DAD" w:rsidRPr="00A75590" w:rsidRDefault="00055DAD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61175E3F" w14:textId="2A38C5EB" w:rsidR="00514F02" w:rsidRPr="00A75590" w:rsidRDefault="005B0F3C" w:rsidP="005B0F3C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 xml:space="preserve">Załącznik nr </w:t>
      </w:r>
      <w:r w:rsidR="00055DAD" w:rsidRPr="00A75590">
        <w:rPr>
          <w:rFonts w:ascii="Calibri" w:eastAsia="Calibri" w:hAnsi="Calibri" w:cs="Calibri"/>
          <w:b/>
          <w:i/>
          <w:noProof/>
          <w:sz w:val="22"/>
          <w:szCs w:val="22"/>
        </w:rPr>
        <w:t>4</w:t>
      </w:r>
    </w:p>
    <w:p w14:paraId="094B98EC" w14:textId="77777777" w:rsidR="00055DAD" w:rsidRPr="00A75590" w:rsidRDefault="00055DAD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A75590">
        <w:rPr>
          <w:rFonts w:ascii="Calibri" w:eastAsia="Calibri" w:hAnsi="Calibri" w:cs="Calibri"/>
          <w:b/>
          <w:bCs/>
          <w:sz w:val="22"/>
          <w:szCs w:val="22"/>
        </w:rPr>
        <w:t xml:space="preserve">Protokół </w:t>
      </w:r>
    </w:p>
    <w:p w14:paraId="34363DD2" w14:textId="644C8D41" w:rsidR="00055DAD" w:rsidRPr="00A75590" w:rsidRDefault="00055DAD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bCs/>
          <w:sz w:val="22"/>
          <w:szCs w:val="22"/>
        </w:rPr>
        <w:t>z</w:t>
      </w:r>
      <w:r w:rsidRPr="00A75590">
        <w:rPr>
          <w:rFonts w:ascii="Calibri" w:eastAsia="Calibri" w:hAnsi="Calibri" w:cs="Calibri"/>
          <w:b/>
          <w:sz w:val="22"/>
          <w:szCs w:val="22"/>
        </w:rPr>
        <w:t>a okres od: ……………….. r.   do: ……………….. r.</w:t>
      </w:r>
    </w:p>
    <w:p w14:paraId="67D3D76B" w14:textId="77777777" w:rsidR="005C651A" w:rsidRPr="00A75590" w:rsidRDefault="005C651A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1FEE81F3" w14:textId="4DDCFF40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Beneficjent:.</w:t>
      </w:r>
      <w:r w:rsidRPr="00A75590">
        <w:rPr>
          <w:rFonts w:ascii="Calibri" w:hAnsi="Calibri" w:cs="Calibri"/>
          <w:sz w:val="22"/>
          <w:szCs w:val="22"/>
        </w:rPr>
        <w:t xml:space="preserve"> Fundacja Rozwoju Inicjatyw Obywatelskich </w:t>
      </w:r>
    </w:p>
    <w:p w14:paraId="1BFC06E5" w14:textId="7057D9C3" w:rsidR="00055DAD" w:rsidRPr="00575FCA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b/>
          <w:sz w:val="22"/>
          <w:szCs w:val="22"/>
        </w:rPr>
      </w:pPr>
      <w:r w:rsidRPr="00575FCA">
        <w:rPr>
          <w:rFonts w:ascii="Calibri" w:eastAsia="Calibri" w:hAnsi="Calibri" w:cs="Calibri"/>
          <w:b/>
          <w:sz w:val="22"/>
          <w:szCs w:val="22"/>
        </w:rPr>
        <w:t xml:space="preserve">Numer projektu: </w:t>
      </w:r>
      <w:r w:rsidR="00055B9D" w:rsidRPr="00575FCA">
        <w:rPr>
          <w:rFonts w:ascii="Calibri" w:hAnsi="Calibri" w:cs="Calibri"/>
          <w:b/>
          <w:sz w:val="22"/>
          <w:szCs w:val="22"/>
        </w:rPr>
        <w:t>FELU.08.08-IZ.00-003</w:t>
      </w:r>
      <w:r w:rsidR="00575FCA" w:rsidRPr="00575FCA">
        <w:rPr>
          <w:rFonts w:ascii="Calibri" w:hAnsi="Calibri" w:cs="Calibri"/>
          <w:b/>
          <w:sz w:val="22"/>
          <w:szCs w:val="22"/>
        </w:rPr>
        <w:t>5</w:t>
      </w:r>
      <w:r w:rsidR="00055B9D" w:rsidRPr="00575FCA">
        <w:rPr>
          <w:rFonts w:ascii="Calibri" w:hAnsi="Calibri" w:cs="Calibri"/>
          <w:b/>
          <w:sz w:val="22"/>
          <w:szCs w:val="22"/>
        </w:rPr>
        <w:t>/24</w:t>
      </w:r>
    </w:p>
    <w:p w14:paraId="5DA6054D" w14:textId="64055456" w:rsidR="00575FCA" w:rsidRPr="00575FCA" w:rsidRDefault="00055DAD" w:rsidP="00FE63D8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575FCA">
        <w:rPr>
          <w:rFonts w:ascii="Calibri" w:eastAsia="Calibri" w:hAnsi="Calibri" w:cs="Calibri"/>
          <w:b/>
          <w:sz w:val="22"/>
          <w:szCs w:val="22"/>
        </w:rPr>
        <w:t xml:space="preserve">Tytuł projektu: </w:t>
      </w:r>
      <w:r w:rsidR="00575FCA" w:rsidRPr="00575FCA">
        <w:rPr>
          <w:rFonts w:ascii="Calibri" w:hAnsi="Calibri" w:cs="Calibri"/>
          <w:b/>
          <w:sz w:val="22"/>
        </w:rPr>
        <w:t>Specjalistyczne wsparcie dla rodzin z powiatu łukowskiego</w:t>
      </w:r>
      <w:r w:rsidR="00575FCA" w:rsidRPr="00F8107C">
        <w:rPr>
          <w:rFonts w:ascii="Calibri" w:hAnsi="Calibri" w:cs="Calibri"/>
          <w:b/>
          <w:sz w:val="22"/>
        </w:rPr>
        <w:t xml:space="preserve"> </w:t>
      </w:r>
    </w:p>
    <w:p w14:paraId="7A5AEDB1" w14:textId="0F96B5AB" w:rsidR="00055DAD" w:rsidRPr="00575FCA" w:rsidRDefault="00055DAD" w:rsidP="00B4290A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575FCA">
        <w:rPr>
          <w:rFonts w:ascii="Calibri" w:eastAsia="Calibri" w:hAnsi="Calibri" w:cs="Calibri"/>
          <w:sz w:val="22"/>
          <w:szCs w:val="22"/>
        </w:rPr>
        <w:t>Imię i</w:t>
      </w:r>
      <w:r w:rsidR="00575FCA">
        <w:rPr>
          <w:rFonts w:ascii="Calibri" w:eastAsia="Calibri" w:hAnsi="Calibri" w:cs="Calibri"/>
          <w:sz w:val="22"/>
          <w:szCs w:val="22"/>
        </w:rPr>
        <w:t xml:space="preserve"> </w:t>
      </w:r>
      <w:r w:rsidRPr="00575FCA">
        <w:rPr>
          <w:rFonts w:ascii="Calibri" w:eastAsia="Calibri" w:hAnsi="Calibri" w:cs="Calibri"/>
          <w:sz w:val="22"/>
          <w:szCs w:val="22"/>
        </w:rPr>
        <w:t>Nazwisko osoby zaangażowanej:  …………………………….……………………</w:t>
      </w:r>
    </w:p>
    <w:p w14:paraId="0D5DAA39" w14:textId="77777777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PESEL osoby zaangażowanej:  …………………………………………………………………</w:t>
      </w:r>
    </w:p>
    <w:p w14:paraId="64AE26A0" w14:textId="2824ED47" w:rsidR="00AA79FA" w:rsidRPr="00A75590" w:rsidRDefault="00AA79FA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Nazwa realizatora: ………………………………………………………………………………….</w:t>
      </w:r>
    </w:p>
    <w:p w14:paraId="072CAA9B" w14:textId="7918E346" w:rsidR="00AA79FA" w:rsidRPr="00A75590" w:rsidRDefault="00AA79FA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NIP realizatora: ……………………………………………………………………………………….</w:t>
      </w:r>
    </w:p>
    <w:p w14:paraId="5D57F731" w14:textId="22AC3209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Ewidencja godzin w danym miesiącu kalendarzowym poświęconych na wykonanie zadań w projekcie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1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:</w:t>
      </w:r>
    </w:p>
    <w:tbl>
      <w:tblPr>
        <w:tblW w:w="917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38"/>
        <w:gridCol w:w="1613"/>
        <w:gridCol w:w="1613"/>
        <w:gridCol w:w="868"/>
        <w:gridCol w:w="993"/>
        <w:gridCol w:w="1364"/>
        <w:gridCol w:w="1364"/>
      </w:tblGrid>
      <w:tr w:rsidR="00575FCA" w:rsidRPr="00A75590" w14:paraId="195DA37E" w14:textId="2274BB03" w:rsidTr="00575FCA">
        <w:trPr>
          <w:trHeight w:val="272"/>
        </w:trPr>
        <w:tc>
          <w:tcPr>
            <w:tcW w:w="426" w:type="dxa"/>
            <w:vMerge w:val="restart"/>
            <w:shd w:val="clear" w:color="auto" w:fill="D9D9D9"/>
            <w:vAlign w:val="center"/>
          </w:tcPr>
          <w:p w14:paraId="12B2EC45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938" w:type="dxa"/>
            <w:vMerge w:val="restart"/>
            <w:shd w:val="clear" w:color="auto" w:fill="D9D9D9"/>
            <w:vAlign w:val="center"/>
          </w:tcPr>
          <w:p w14:paraId="751EC1E5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Data</w:t>
            </w:r>
          </w:p>
        </w:tc>
        <w:tc>
          <w:tcPr>
            <w:tcW w:w="1613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015C3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Stanowisko osoby zaangażowanej</w:t>
            </w:r>
          </w:p>
        </w:tc>
        <w:tc>
          <w:tcPr>
            <w:tcW w:w="1613" w:type="dxa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73A69CB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Forma zaangażowania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2"/>
            </w:r>
          </w:p>
        </w:tc>
        <w:tc>
          <w:tcPr>
            <w:tcW w:w="1861" w:type="dxa"/>
            <w:gridSpan w:val="2"/>
            <w:shd w:val="clear" w:color="auto" w:fill="D9D9D9"/>
            <w:vAlign w:val="center"/>
          </w:tcPr>
          <w:p w14:paraId="06F947B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Godziny pracy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3"/>
            </w:r>
          </w:p>
        </w:tc>
        <w:tc>
          <w:tcPr>
            <w:tcW w:w="1364" w:type="dxa"/>
            <w:vMerge w:val="restart"/>
            <w:shd w:val="clear" w:color="auto" w:fill="D9D9D9"/>
            <w:vAlign w:val="center"/>
          </w:tcPr>
          <w:p w14:paraId="24422A4D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Liczba godzin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4"/>
            </w:r>
          </w:p>
        </w:tc>
        <w:tc>
          <w:tcPr>
            <w:tcW w:w="1364" w:type="dxa"/>
            <w:vMerge w:val="restart"/>
            <w:shd w:val="clear" w:color="auto" w:fill="D9D9D9"/>
          </w:tcPr>
          <w:p w14:paraId="6D67D9EA" w14:textId="77777777" w:rsidR="00575FCA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3371962" w14:textId="4AC11C4F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Gmina</w:t>
            </w:r>
          </w:p>
        </w:tc>
      </w:tr>
      <w:tr w:rsidR="00575FCA" w:rsidRPr="00A75590" w14:paraId="0658B4F1" w14:textId="23D5C6C1" w:rsidTr="00575FCA">
        <w:trPr>
          <w:trHeight w:val="284"/>
        </w:trPr>
        <w:tc>
          <w:tcPr>
            <w:tcW w:w="426" w:type="dxa"/>
            <w:vMerge/>
          </w:tcPr>
          <w:p w14:paraId="3855D23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  <w:vMerge/>
          </w:tcPr>
          <w:p w14:paraId="4F6F7A93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vMerge/>
            <w:tcBorders>
              <w:right w:val="single" w:sz="4" w:space="0" w:color="auto"/>
            </w:tcBorders>
          </w:tcPr>
          <w:p w14:paraId="02BE426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</w:tcBorders>
          </w:tcPr>
          <w:p w14:paraId="5805491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D9D9D9"/>
          </w:tcPr>
          <w:p w14:paraId="5DD11C7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od</w:t>
            </w:r>
          </w:p>
        </w:tc>
        <w:tc>
          <w:tcPr>
            <w:tcW w:w="993" w:type="dxa"/>
            <w:shd w:val="clear" w:color="auto" w:fill="D9D9D9"/>
          </w:tcPr>
          <w:p w14:paraId="3A3E0BC6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do</w:t>
            </w:r>
          </w:p>
        </w:tc>
        <w:tc>
          <w:tcPr>
            <w:tcW w:w="1364" w:type="dxa"/>
            <w:vMerge/>
          </w:tcPr>
          <w:p w14:paraId="79567F25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  <w:vMerge/>
          </w:tcPr>
          <w:p w14:paraId="5B36A13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45010DB5" w14:textId="59D3C9A5" w:rsidTr="00575FCA">
        <w:trPr>
          <w:trHeight w:val="284"/>
        </w:trPr>
        <w:tc>
          <w:tcPr>
            <w:tcW w:w="426" w:type="dxa"/>
          </w:tcPr>
          <w:p w14:paraId="142236D4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</w:tcPr>
          <w:p w14:paraId="7F9E1C1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6FA947BE" w14:textId="50BF2C79" w:rsidR="00575FCA" w:rsidRPr="00575FCA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</w:tcPr>
          <w:p w14:paraId="4C3241AE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</w:tcPr>
          <w:p w14:paraId="3F0E7B37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999C001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0A67A3B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2CEB92CA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1FDE896A" w14:textId="646B0CAC" w:rsidTr="00575FCA">
        <w:trPr>
          <w:trHeight w:val="272"/>
        </w:trPr>
        <w:tc>
          <w:tcPr>
            <w:tcW w:w="426" w:type="dxa"/>
          </w:tcPr>
          <w:p w14:paraId="5477AB4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</w:tcPr>
          <w:p w14:paraId="0DF18F91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071D74F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</w:tcPr>
          <w:p w14:paraId="101BC4B3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</w:tcPr>
          <w:p w14:paraId="1455D2A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B7E4EE5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77A569F3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79D212A6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69906D00" w14:textId="0B22674A" w:rsidTr="00575FCA">
        <w:trPr>
          <w:trHeight w:val="272"/>
        </w:trPr>
        <w:tc>
          <w:tcPr>
            <w:tcW w:w="426" w:type="dxa"/>
          </w:tcPr>
          <w:p w14:paraId="374A5DFB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</w:tcPr>
          <w:p w14:paraId="3B04420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2D66945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</w:tcPr>
          <w:p w14:paraId="53566AA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</w:tcPr>
          <w:p w14:paraId="3545A131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B45B48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4C2CB10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41E13476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67360F96" w14:textId="77A65DA4" w:rsidTr="00575FCA">
        <w:trPr>
          <w:trHeight w:val="272"/>
        </w:trPr>
        <w:tc>
          <w:tcPr>
            <w:tcW w:w="426" w:type="dxa"/>
          </w:tcPr>
          <w:p w14:paraId="64B284D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</w:tcPr>
          <w:p w14:paraId="2F9E54BE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6825B87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</w:tcPr>
          <w:p w14:paraId="0A21A27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</w:tcPr>
          <w:p w14:paraId="476279C9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7E6E39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5FB6144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4463676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2DA1EB7F" w14:textId="3483640A" w:rsidTr="00575FCA">
        <w:trPr>
          <w:trHeight w:val="272"/>
        </w:trPr>
        <w:tc>
          <w:tcPr>
            <w:tcW w:w="6451" w:type="dxa"/>
            <w:gridSpan w:val="6"/>
            <w:shd w:val="clear" w:color="auto" w:fill="D9D9D9"/>
          </w:tcPr>
          <w:p w14:paraId="2000D51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OGÓŁEM godzin w miesiącu</w:t>
            </w:r>
          </w:p>
        </w:tc>
        <w:tc>
          <w:tcPr>
            <w:tcW w:w="1364" w:type="dxa"/>
            <w:shd w:val="clear" w:color="auto" w:fill="D9D9D9"/>
          </w:tcPr>
          <w:p w14:paraId="5AFCC1C1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  <w:shd w:val="clear" w:color="auto" w:fill="D9D9D9"/>
          </w:tcPr>
          <w:p w14:paraId="2FA1AA4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7D42D92" w14:textId="111C1330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Czy zadania w ramach projektu wykonane zostały prawidłowo: TAK/NIE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5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(uwagi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6"/>
      </w:r>
      <w:r w:rsidRPr="00A75590">
        <w:rPr>
          <w:rFonts w:ascii="Calibri" w:eastAsia="Calibri" w:hAnsi="Calibri" w:cs="Calibri"/>
          <w:sz w:val="22"/>
          <w:szCs w:val="22"/>
        </w:rPr>
        <w:t xml:space="preserve">:.......................) </w:t>
      </w:r>
    </w:p>
    <w:p w14:paraId="61E509FC" w14:textId="77777777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Wynik rzeczowy wykonywanego dzieła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7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>:</w:t>
      </w:r>
      <w:r w:rsidRPr="00A75590">
        <w:rPr>
          <w:rFonts w:ascii="Calibri" w:eastAsia="Calibri" w:hAnsi="Calibri" w:cs="Calibri"/>
          <w:sz w:val="22"/>
          <w:szCs w:val="22"/>
        </w:rPr>
        <w:t xml:space="preserve"> ……………………………………………….…………</w:t>
      </w:r>
    </w:p>
    <w:p w14:paraId="2ABD017C" w14:textId="371CE60D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Pełny wymiar czasu pracy osoby zaangażowanej u Beneficjenta w miesiącu (w godzinach)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8"/>
      </w:r>
      <w:r w:rsidRPr="00A75590">
        <w:rPr>
          <w:rFonts w:ascii="Calibri" w:eastAsia="Calibri" w:hAnsi="Calibri" w:cs="Calibri"/>
          <w:sz w:val="22"/>
          <w:szCs w:val="22"/>
        </w:rPr>
        <w:t>: ………</w:t>
      </w:r>
    </w:p>
    <w:p w14:paraId="2FEEABF8" w14:textId="7D18C278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39E971FA" w14:textId="4BC64B60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11468DA0" w14:textId="5AB3EE3E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43C7A66D" w14:textId="5D487EA2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412F014A" w14:textId="77777777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43"/>
      </w:tblGrid>
      <w:tr w:rsidR="00055DAD" w:rsidRPr="00A75590" w14:paraId="083C18BC" w14:textId="77777777" w:rsidTr="00656CCE">
        <w:trPr>
          <w:trHeight w:val="997"/>
        </w:trPr>
        <w:tc>
          <w:tcPr>
            <w:tcW w:w="4814" w:type="dxa"/>
          </w:tcPr>
          <w:p w14:paraId="72480C3A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815" w:type="dxa"/>
          </w:tcPr>
          <w:p w14:paraId="510A03AE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6380EFD1" w14:textId="77777777" w:rsidTr="00656CCE">
        <w:tc>
          <w:tcPr>
            <w:tcW w:w="4814" w:type="dxa"/>
          </w:tcPr>
          <w:p w14:paraId="048D94B4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 xml:space="preserve">Data i podpis </w:t>
            </w:r>
            <w:r w:rsidRPr="00A75590">
              <w:rPr>
                <w:rFonts w:ascii="Calibri" w:hAnsi="Calibri" w:cs="Calibri"/>
                <w:sz w:val="22"/>
                <w:szCs w:val="22"/>
              </w:rPr>
              <w:t>osoby zaangażowanej</w:t>
            </w:r>
          </w:p>
        </w:tc>
        <w:tc>
          <w:tcPr>
            <w:tcW w:w="4815" w:type="dxa"/>
          </w:tcPr>
          <w:p w14:paraId="468E7DE7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Data, podpis i pieczęć Beneficjenta lub osoby uprawnionej do  reprezentowania Beneficjenta</w:t>
            </w:r>
          </w:p>
        </w:tc>
      </w:tr>
    </w:tbl>
    <w:p w14:paraId="647D0A27" w14:textId="77777777" w:rsidR="00055DAD" w:rsidRPr="00A75590" w:rsidRDefault="00055DAD" w:rsidP="00055DAD">
      <w:pPr>
        <w:rPr>
          <w:rFonts w:ascii="Calibri" w:hAnsi="Calibri" w:cs="Calibri"/>
          <w:sz w:val="22"/>
          <w:szCs w:val="22"/>
        </w:rPr>
      </w:pPr>
    </w:p>
    <w:p w14:paraId="530CF7BB" w14:textId="70F1230C" w:rsidR="00470D28" w:rsidRPr="00A75590" w:rsidRDefault="00470D28" w:rsidP="00A279EF">
      <w:pPr>
        <w:autoSpaceDE w:val="0"/>
        <w:autoSpaceDN w:val="0"/>
        <w:adjustRightInd w:val="0"/>
        <w:spacing w:line="276" w:lineRule="auto"/>
        <w:ind w:left="5387" w:right="-1" w:hanging="4679"/>
        <w:jc w:val="center"/>
        <w:rPr>
          <w:rFonts w:ascii="Calibri" w:hAnsi="Calibri" w:cs="Calibri"/>
          <w:sz w:val="22"/>
          <w:szCs w:val="22"/>
        </w:rPr>
      </w:pPr>
    </w:p>
    <w:sectPr w:rsidR="00470D28" w:rsidRPr="00A75590">
      <w:headerReference w:type="default" r:id="rId8"/>
      <w:pgSz w:w="11906" w:h="16838"/>
      <w:pgMar w:top="1417" w:right="1417" w:bottom="113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DB331" w14:textId="77777777" w:rsidR="00C84528" w:rsidRDefault="00C84528" w:rsidP="0017759D">
      <w:r>
        <w:separator/>
      </w:r>
    </w:p>
  </w:endnote>
  <w:endnote w:type="continuationSeparator" w:id="0">
    <w:p w14:paraId="4DD195C4" w14:textId="77777777" w:rsidR="00C84528" w:rsidRDefault="00C84528" w:rsidP="0017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27828" w14:textId="77777777" w:rsidR="00C84528" w:rsidRDefault="00C84528" w:rsidP="0017759D">
      <w:r>
        <w:separator/>
      </w:r>
    </w:p>
  </w:footnote>
  <w:footnote w:type="continuationSeparator" w:id="0">
    <w:p w14:paraId="51F5F40A" w14:textId="77777777" w:rsidR="00C84528" w:rsidRDefault="00C84528" w:rsidP="0017759D">
      <w:r>
        <w:continuationSeparator/>
      </w:r>
    </w:p>
  </w:footnote>
  <w:footnote w:id="1">
    <w:p w14:paraId="2BFB6338" w14:textId="77777777" w:rsidR="00055DAD" w:rsidRPr="00957E78" w:rsidRDefault="00055DAD" w:rsidP="00055DAD">
      <w:pPr>
        <w:pStyle w:val="Tekstkomentarza"/>
        <w:ind w:left="142" w:hanging="142"/>
        <w:jc w:val="both"/>
        <w:rPr>
          <w:rFonts w:ascii="Arial" w:hAnsi="Arial" w:cs="Arial"/>
          <w:sz w:val="18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Z wyłączeniem przypadku, gdy dana osoba wykonuje zadania na podstawie stosunku pracy, a dokumenty związane z jej zaangażowaniem wyraźnie wskazują na jej godziny pracy (godziny powinny być wskazane ze szczegółowością „od (…) do (…)”). W przypadku, gdy osoba wykonuje zadanie/a w ramach umowy o dzieło, w kolumnie „godziny pracy” i „liczba godzin” należy wpisać „nie dotyczy”.</w:t>
      </w:r>
    </w:p>
  </w:footnote>
  <w:footnote w:id="2">
    <w:p w14:paraId="661A2825" w14:textId="77777777" w:rsidR="00575FCA" w:rsidRPr="00957E78" w:rsidRDefault="00575FCA" w:rsidP="00055DAD">
      <w:pPr>
        <w:pStyle w:val="Tekstprzypisudolnego"/>
        <w:rPr>
          <w:sz w:val="18"/>
        </w:rPr>
      </w:pPr>
      <w:r w:rsidRPr="00957E78">
        <w:rPr>
          <w:rStyle w:val="Odwoanieprzypisudolnego"/>
          <w:sz w:val="18"/>
        </w:rPr>
        <w:footnoteRef/>
      </w:r>
      <w:r w:rsidRPr="00957E78">
        <w:rPr>
          <w:sz w:val="18"/>
        </w:rPr>
        <w:t xml:space="preserve"> </w:t>
      </w:r>
      <w:r w:rsidRPr="00957E78">
        <w:rPr>
          <w:rFonts w:ascii="Arial" w:hAnsi="Arial" w:cs="Arial"/>
          <w:sz w:val="14"/>
          <w:szCs w:val="16"/>
        </w:rPr>
        <w:t>Umowa o pracę/umowa zlecenia/umowa o dzieło /samozatrudnienie /kontrakt menadżerski /inna nienazwana.</w:t>
      </w:r>
    </w:p>
  </w:footnote>
  <w:footnote w:id="3">
    <w:p w14:paraId="1482F440" w14:textId="77777777" w:rsidR="00575FCA" w:rsidRPr="00957E78" w:rsidRDefault="00575FCA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Ewidencja obejmuje czas nieobecności pracownika związanej ze zwolnieniami lekarskimi, czy też urlopem wypoczynkowym, nie obejmuje jednak nieobecności związanej z urlopem bezpłatnym.</w:t>
      </w:r>
    </w:p>
  </w:footnote>
  <w:footnote w:id="4">
    <w:p w14:paraId="7EE108CC" w14:textId="77777777" w:rsidR="00575FCA" w:rsidRPr="00957E78" w:rsidRDefault="00575FCA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Należy podać liczbę godzin w formie ułamka zwykłego, gdzie liczba minut dzielona jest przez 60 (np. 5 min – 5/60, 17 minut – 17/60).</w:t>
      </w:r>
    </w:p>
  </w:footnote>
  <w:footnote w:id="5">
    <w:p w14:paraId="1A1B7A3D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Niepotrzebne skreślić. </w:t>
      </w:r>
    </w:p>
  </w:footnote>
  <w:footnote w:id="6">
    <w:p w14:paraId="2B2D4104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W przypadku odpowiedzi negatywnej należy wskazać stwierdzone nieprawidłowości.</w:t>
      </w:r>
    </w:p>
  </w:footnote>
  <w:footnote w:id="7">
    <w:p w14:paraId="0223FB8B" w14:textId="77777777" w:rsidR="00055DAD" w:rsidRPr="00957E78" w:rsidRDefault="00055DAD" w:rsidP="00055DAD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sz w:val="18"/>
        </w:rPr>
        <w:footnoteRef/>
      </w:r>
      <w:r w:rsidRPr="00957E78">
        <w:rPr>
          <w:sz w:val="18"/>
        </w:rPr>
        <w:t xml:space="preserve"> </w:t>
      </w:r>
      <w:r w:rsidRPr="00957E78">
        <w:rPr>
          <w:rFonts w:ascii="Arial" w:hAnsi="Arial" w:cs="Arial"/>
          <w:sz w:val="14"/>
          <w:szCs w:val="16"/>
        </w:rPr>
        <w:t>Dotyczy jedynie przypadku, gdy osoba wykonuje zadanie/a w ramach umowy o dzieło. W pozostałych przypadkach należy wpisać „nie dotyczy”.</w:t>
      </w:r>
    </w:p>
  </w:footnote>
  <w:footnote w:id="8">
    <w:p w14:paraId="3975A2BE" w14:textId="77777777" w:rsidR="00055DAD" w:rsidRPr="00D27F4B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Dotyczy osoby zaangażowanej do projektu zatrudnionej przez Beneficjenta na podstawie umowy o pracę, w ramach której cały etat bądź jego wydzielona część, obejmuje zadania związane z projektem.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36BEF" w14:textId="5B327BE5" w:rsidR="00300A4E" w:rsidRDefault="00055DAD" w:rsidP="00055DAD">
    <w:pPr>
      <w:pStyle w:val="Nagwek"/>
      <w:jc w:val="center"/>
    </w:pPr>
    <w:r w:rsidRPr="00413B7C">
      <w:rPr>
        <w:noProof/>
      </w:rPr>
      <w:drawing>
        <wp:inline distT="0" distB="0" distL="0" distR="0" wp14:anchorId="157C10FD" wp14:editId="13CF6D4A">
          <wp:extent cx="5760720" cy="8077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Arial"/>
        <w:b w:val="0"/>
        <w:color w:val="00000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i w:val="0"/>
        <w:color w:val="000000"/>
      </w:rPr>
    </w:lvl>
  </w:abstractNum>
  <w:abstractNum w:abstractNumId="2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B"/>
    <w:multiLevelType w:val="multi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Mang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2467798"/>
    <w:multiLevelType w:val="multilevel"/>
    <w:tmpl w:val="98F099A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2907846"/>
    <w:multiLevelType w:val="multilevel"/>
    <w:tmpl w:val="C96601E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6" w15:restartNumberingAfterBreak="0">
    <w:nsid w:val="1C9D6E87"/>
    <w:multiLevelType w:val="multilevel"/>
    <w:tmpl w:val="1A628AF0"/>
    <w:lvl w:ilvl="0">
      <w:start w:val="1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7" w15:restartNumberingAfterBreak="0">
    <w:nsid w:val="1D1D0877"/>
    <w:multiLevelType w:val="multilevel"/>
    <w:tmpl w:val="B260BB30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1F1F27C4"/>
    <w:multiLevelType w:val="hybridMultilevel"/>
    <w:tmpl w:val="607257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1892C43"/>
    <w:multiLevelType w:val="hybridMultilevel"/>
    <w:tmpl w:val="076068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028A7"/>
    <w:multiLevelType w:val="hybridMultilevel"/>
    <w:tmpl w:val="A79C7F04"/>
    <w:lvl w:ilvl="0" w:tplc="00000003">
      <w:start w:val="1"/>
      <w:numFmt w:val="lowerLetter"/>
      <w:lvlText w:val="%1)"/>
      <w:lvlJc w:val="left"/>
      <w:pPr>
        <w:ind w:left="1146" w:hanging="360"/>
      </w:pPr>
      <w:rPr>
        <w:rFonts w:cs="Calibri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4B97AA9"/>
    <w:multiLevelType w:val="multilevel"/>
    <w:tmpl w:val="0BE6BC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12" w15:restartNumberingAfterBreak="0">
    <w:nsid w:val="26B066CA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418DB"/>
    <w:multiLevelType w:val="hybridMultilevel"/>
    <w:tmpl w:val="6BF866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24E8F"/>
    <w:multiLevelType w:val="hybridMultilevel"/>
    <w:tmpl w:val="7D628F5A"/>
    <w:lvl w:ilvl="0" w:tplc="A87C1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23C2B"/>
    <w:multiLevelType w:val="multilevel"/>
    <w:tmpl w:val="EE56F6CA"/>
    <w:lvl w:ilvl="0">
      <w:start w:val="1"/>
      <w:numFmt w:val="decimal"/>
      <w:lvlText w:val="%1."/>
      <w:lvlJc w:val="left"/>
      <w:pPr>
        <w:ind w:left="14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16" w15:restartNumberingAfterBreak="0">
    <w:nsid w:val="3A883B08"/>
    <w:multiLevelType w:val="hybridMultilevel"/>
    <w:tmpl w:val="C8C2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563AF"/>
    <w:multiLevelType w:val="hybridMultilevel"/>
    <w:tmpl w:val="9184F3F6"/>
    <w:lvl w:ilvl="0" w:tplc="0415000F">
      <w:start w:val="1"/>
      <w:numFmt w:val="decimal"/>
      <w:lvlText w:val="%1.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8" w15:restartNumberingAfterBreak="0">
    <w:nsid w:val="40861266"/>
    <w:multiLevelType w:val="multilevel"/>
    <w:tmpl w:val="0BE6BC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19" w15:restartNumberingAfterBreak="0">
    <w:nsid w:val="440235AF"/>
    <w:multiLevelType w:val="multilevel"/>
    <w:tmpl w:val="B850491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37048"/>
    <w:multiLevelType w:val="hybridMultilevel"/>
    <w:tmpl w:val="94F28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15B3E"/>
    <w:multiLevelType w:val="hybridMultilevel"/>
    <w:tmpl w:val="61C2B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60501D"/>
    <w:multiLevelType w:val="hybridMultilevel"/>
    <w:tmpl w:val="40AA3620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3" w15:restartNumberingAfterBreak="0">
    <w:nsid w:val="553C3900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D7251"/>
    <w:multiLevelType w:val="multilevel"/>
    <w:tmpl w:val="C116179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D5D0DE6"/>
    <w:multiLevelType w:val="hybridMultilevel"/>
    <w:tmpl w:val="CF02223E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6" w15:restartNumberingAfterBreak="0">
    <w:nsid w:val="5FB02A3E"/>
    <w:multiLevelType w:val="multilevel"/>
    <w:tmpl w:val="77BAA8D2"/>
    <w:lvl w:ilvl="0">
      <w:start w:val="2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27" w15:restartNumberingAfterBreak="0">
    <w:nsid w:val="5FE93AA5"/>
    <w:multiLevelType w:val="hybridMultilevel"/>
    <w:tmpl w:val="33661B96"/>
    <w:lvl w:ilvl="0" w:tplc="04150019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3295D88"/>
    <w:multiLevelType w:val="hybridMultilevel"/>
    <w:tmpl w:val="3D50A992"/>
    <w:lvl w:ilvl="0" w:tplc="E902AE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64EBB"/>
    <w:multiLevelType w:val="multilevel"/>
    <w:tmpl w:val="44283A2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30" w15:restartNumberingAfterBreak="0">
    <w:nsid w:val="734D12AA"/>
    <w:multiLevelType w:val="hybridMultilevel"/>
    <w:tmpl w:val="78445E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68C386A"/>
    <w:multiLevelType w:val="hybridMultilevel"/>
    <w:tmpl w:val="03D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43F96"/>
    <w:multiLevelType w:val="hybridMultilevel"/>
    <w:tmpl w:val="5EF40D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18"/>
  </w:num>
  <w:num w:numId="4">
    <w:abstractNumId w:val="6"/>
  </w:num>
  <w:num w:numId="5">
    <w:abstractNumId w:val="26"/>
  </w:num>
  <w:num w:numId="6">
    <w:abstractNumId w:val="5"/>
  </w:num>
  <w:num w:numId="7">
    <w:abstractNumId w:val="2"/>
  </w:num>
  <w:num w:numId="8">
    <w:abstractNumId w:val="4"/>
  </w:num>
  <w:num w:numId="9">
    <w:abstractNumId w:val="24"/>
  </w:num>
  <w:num w:numId="10">
    <w:abstractNumId w:val="3"/>
  </w:num>
  <w:num w:numId="11">
    <w:abstractNumId w:val="28"/>
  </w:num>
  <w:num w:numId="12">
    <w:abstractNumId w:val="14"/>
  </w:num>
  <w:num w:numId="13">
    <w:abstractNumId w:val="20"/>
  </w:num>
  <w:num w:numId="14">
    <w:abstractNumId w:val="8"/>
  </w:num>
  <w:num w:numId="15">
    <w:abstractNumId w:val="30"/>
  </w:num>
  <w:num w:numId="16">
    <w:abstractNumId w:val="23"/>
  </w:num>
  <w:num w:numId="17">
    <w:abstractNumId w:val="19"/>
  </w:num>
  <w:num w:numId="18">
    <w:abstractNumId w:val="7"/>
  </w:num>
  <w:num w:numId="19">
    <w:abstractNumId w:val="16"/>
  </w:num>
  <w:num w:numId="20">
    <w:abstractNumId w:val="17"/>
  </w:num>
  <w:num w:numId="21">
    <w:abstractNumId w:val="22"/>
  </w:num>
  <w:num w:numId="22">
    <w:abstractNumId w:val="31"/>
  </w:num>
  <w:num w:numId="23">
    <w:abstractNumId w:val="25"/>
  </w:num>
  <w:num w:numId="24">
    <w:abstractNumId w:val="32"/>
  </w:num>
  <w:num w:numId="25">
    <w:abstractNumId w:val="13"/>
  </w:num>
  <w:num w:numId="26">
    <w:abstractNumId w:val="0"/>
  </w:num>
  <w:num w:numId="27">
    <w:abstractNumId w:val="1"/>
  </w:num>
  <w:num w:numId="28">
    <w:abstractNumId w:val="7"/>
    <w:lvlOverride w:ilvl="0">
      <w:lvl w:ilvl="0">
        <w:start w:val="1"/>
        <w:numFmt w:val="decimal"/>
        <w:lvlText w:val="%1."/>
        <w:lvlJc w:val="left"/>
        <w:rPr>
          <w:rFonts w:asciiTheme="minorHAnsi" w:hAnsiTheme="minorHAnsi" w:hint="default"/>
        </w:rPr>
      </w:lvl>
    </w:lvlOverride>
  </w:num>
  <w:num w:numId="29">
    <w:abstractNumId w:val="9"/>
  </w:num>
  <w:num w:numId="30">
    <w:abstractNumId w:val="12"/>
  </w:num>
  <w:num w:numId="31">
    <w:abstractNumId w:val="10"/>
  </w:num>
  <w:num w:numId="32">
    <w:abstractNumId w:val="21"/>
  </w:num>
  <w:num w:numId="33">
    <w:abstractNumId w:val="11"/>
  </w:num>
  <w:num w:numId="34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EF2"/>
    <w:rsid w:val="00006EDD"/>
    <w:rsid w:val="00012521"/>
    <w:rsid w:val="00015544"/>
    <w:rsid w:val="00023D9C"/>
    <w:rsid w:val="00054A64"/>
    <w:rsid w:val="00055B9D"/>
    <w:rsid w:val="00055DAD"/>
    <w:rsid w:val="00066540"/>
    <w:rsid w:val="000D615C"/>
    <w:rsid w:val="000E0BBF"/>
    <w:rsid w:val="000F7C4C"/>
    <w:rsid w:val="00106AB6"/>
    <w:rsid w:val="001201B7"/>
    <w:rsid w:val="0012230B"/>
    <w:rsid w:val="001351E8"/>
    <w:rsid w:val="00143D1F"/>
    <w:rsid w:val="00173BC6"/>
    <w:rsid w:val="0017759D"/>
    <w:rsid w:val="001867D7"/>
    <w:rsid w:val="001B2AF0"/>
    <w:rsid w:val="001C1897"/>
    <w:rsid w:val="001F1887"/>
    <w:rsid w:val="001F19F4"/>
    <w:rsid w:val="00207CA2"/>
    <w:rsid w:val="00231DC8"/>
    <w:rsid w:val="002601D0"/>
    <w:rsid w:val="002827BF"/>
    <w:rsid w:val="002A2EC8"/>
    <w:rsid w:val="002B0B3D"/>
    <w:rsid w:val="002B4D31"/>
    <w:rsid w:val="002C7AB7"/>
    <w:rsid w:val="002E4494"/>
    <w:rsid w:val="002E7AA2"/>
    <w:rsid w:val="002F08BD"/>
    <w:rsid w:val="00300A4E"/>
    <w:rsid w:val="003236FE"/>
    <w:rsid w:val="00353B9C"/>
    <w:rsid w:val="00356AA1"/>
    <w:rsid w:val="003641A9"/>
    <w:rsid w:val="003742D7"/>
    <w:rsid w:val="003A23D5"/>
    <w:rsid w:val="003B0CCE"/>
    <w:rsid w:val="003D66B9"/>
    <w:rsid w:val="003D6E2F"/>
    <w:rsid w:val="003F235E"/>
    <w:rsid w:val="00400FB7"/>
    <w:rsid w:val="00414F0F"/>
    <w:rsid w:val="00430EC9"/>
    <w:rsid w:val="00447354"/>
    <w:rsid w:val="00452F5D"/>
    <w:rsid w:val="00457E29"/>
    <w:rsid w:val="004656B5"/>
    <w:rsid w:val="00470D28"/>
    <w:rsid w:val="00484A4B"/>
    <w:rsid w:val="0048728B"/>
    <w:rsid w:val="00494412"/>
    <w:rsid w:val="004953DD"/>
    <w:rsid w:val="004B07C9"/>
    <w:rsid w:val="004B2431"/>
    <w:rsid w:val="004C6301"/>
    <w:rsid w:val="004D125D"/>
    <w:rsid w:val="004D79FE"/>
    <w:rsid w:val="004E2953"/>
    <w:rsid w:val="004F0E5B"/>
    <w:rsid w:val="004F5149"/>
    <w:rsid w:val="00513548"/>
    <w:rsid w:val="00514F02"/>
    <w:rsid w:val="005172F1"/>
    <w:rsid w:val="00521517"/>
    <w:rsid w:val="005228ED"/>
    <w:rsid w:val="00555D66"/>
    <w:rsid w:val="00563AB3"/>
    <w:rsid w:val="00565FE3"/>
    <w:rsid w:val="00575FCA"/>
    <w:rsid w:val="00585EBC"/>
    <w:rsid w:val="005A66F0"/>
    <w:rsid w:val="005A67BB"/>
    <w:rsid w:val="005A7C15"/>
    <w:rsid w:val="005B0F3C"/>
    <w:rsid w:val="005B5FFE"/>
    <w:rsid w:val="005C22A1"/>
    <w:rsid w:val="005C651A"/>
    <w:rsid w:val="005E34AB"/>
    <w:rsid w:val="0061299A"/>
    <w:rsid w:val="00621EF3"/>
    <w:rsid w:val="006222C5"/>
    <w:rsid w:val="00636198"/>
    <w:rsid w:val="00684919"/>
    <w:rsid w:val="006937EA"/>
    <w:rsid w:val="006B494C"/>
    <w:rsid w:val="006C465C"/>
    <w:rsid w:val="006D70E1"/>
    <w:rsid w:val="006F7016"/>
    <w:rsid w:val="00706118"/>
    <w:rsid w:val="00743FA3"/>
    <w:rsid w:val="0076033F"/>
    <w:rsid w:val="00775AA1"/>
    <w:rsid w:val="007811E4"/>
    <w:rsid w:val="007A3766"/>
    <w:rsid w:val="007A53D7"/>
    <w:rsid w:val="007B2D47"/>
    <w:rsid w:val="007B61BF"/>
    <w:rsid w:val="007C0A82"/>
    <w:rsid w:val="007E4311"/>
    <w:rsid w:val="008049FE"/>
    <w:rsid w:val="008134DD"/>
    <w:rsid w:val="00814FA2"/>
    <w:rsid w:val="008248FD"/>
    <w:rsid w:val="0083780D"/>
    <w:rsid w:val="0087716B"/>
    <w:rsid w:val="00891EAC"/>
    <w:rsid w:val="00893C67"/>
    <w:rsid w:val="008B2052"/>
    <w:rsid w:val="008B39F3"/>
    <w:rsid w:val="008C5457"/>
    <w:rsid w:val="008D323F"/>
    <w:rsid w:val="008E1F86"/>
    <w:rsid w:val="008F4D60"/>
    <w:rsid w:val="008F5059"/>
    <w:rsid w:val="00914BB3"/>
    <w:rsid w:val="00933C63"/>
    <w:rsid w:val="009506E5"/>
    <w:rsid w:val="0098745D"/>
    <w:rsid w:val="00987B10"/>
    <w:rsid w:val="009A6CFC"/>
    <w:rsid w:val="009D2517"/>
    <w:rsid w:val="009F77E6"/>
    <w:rsid w:val="00A15BCA"/>
    <w:rsid w:val="00A279EF"/>
    <w:rsid w:val="00A36A24"/>
    <w:rsid w:val="00A36B62"/>
    <w:rsid w:val="00A3788F"/>
    <w:rsid w:val="00A71EC3"/>
    <w:rsid w:val="00A75590"/>
    <w:rsid w:val="00A8498F"/>
    <w:rsid w:val="00A951A2"/>
    <w:rsid w:val="00A9740B"/>
    <w:rsid w:val="00AA79FA"/>
    <w:rsid w:val="00AC00E3"/>
    <w:rsid w:val="00AE2A8B"/>
    <w:rsid w:val="00AE6503"/>
    <w:rsid w:val="00B175E6"/>
    <w:rsid w:val="00B55192"/>
    <w:rsid w:val="00B55885"/>
    <w:rsid w:val="00B97CA9"/>
    <w:rsid w:val="00BA3FFC"/>
    <w:rsid w:val="00BF235E"/>
    <w:rsid w:val="00C3745E"/>
    <w:rsid w:val="00C407B9"/>
    <w:rsid w:val="00C54E51"/>
    <w:rsid w:val="00C62F83"/>
    <w:rsid w:val="00C83299"/>
    <w:rsid w:val="00C84528"/>
    <w:rsid w:val="00C869DB"/>
    <w:rsid w:val="00C92D48"/>
    <w:rsid w:val="00CA16DB"/>
    <w:rsid w:val="00CA39CE"/>
    <w:rsid w:val="00CC5E06"/>
    <w:rsid w:val="00CE1AC0"/>
    <w:rsid w:val="00CF6F6A"/>
    <w:rsid w:val="00D279E7"/>
    <w:rsid w:val="00D563BD"/>
    <w:rsid w:val="00D57C6A"/>
    <w:rsid w:val="00D8358E"/>
    <w:rsid w:val="00D97498"/>
    <w:rsid w:val="00DA243F"/>
    <w:rsid w:val="00DA7B73"/>
    <w:rsid w:val="00DB3D03"/>
    <w:rsid w:val="00DD5D76"/>
    <w:rsid w:val="00DF1C59"/>
    <w:rsid w:val="00E06398"/>
    <w:rsid w:val="00E339A2"/>
    <w:rsid w:val="00E42E14"/>
    <w:rsid w:val="00E51622"/>
    <w:rsid w:val="00E56BD3"/>
    <w:rsid w:val="00E61CE5"/>
    <w:rsid w:val="00E67723"/>
    <w:rsid w:val="00E733A8"/>
    <w:rsid w:val="00ED0D09"/>
    <w:rsid w:val="00ED5922"/>
    <w:rsid w:val="00EE47D5"/>
    <w:rsid w:val="00EE5CAF"/>
    <w:rsid w:val="00F20858"/>
    <w:rsid w:val="00F26EEF"/>
    <w:rsid w:val="00F37B9C"/>
    <w:rsid w:val="00F37FA4"/>
    <w:rsid w:val="00F40C74"/>
    <w:rsid w:val="00F54114"/>
    <w:rsid w:val="00F54554"/>
    <w:rsid w:val="00F56414"/>
    <w:rsid w:val="00F600EA"/>
    <w:rsid w:val="00F80BF4"/>
    <w:rsid w:val="00F87208"/>
    <w:rsid w:val="00F913E2"/>
    <w:rsid w:val="00F93031"/>
    <w:rsid w:val="00FA0264"/>
    <w:rsid w:val="00FC5D95"/>
    <w:rsid w:val="00FC6391"/>
    <w:rsid w:val="00FC6F4C"/>
    <w:rsid w:val="00FC7CBC"/>
    <w:rsid w:val="00FC7EF2"/>
    <w:rsid w:val="00FD201F"/>
    <w:rsid w:val="00FD4A68"/>
    <w:rsid w:val="00FF2C3D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440FE5"/>
  <w15:docId w15:val="{225C5E8F-D4C1-44EE-A536-B66D0453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1F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F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59D"/>
  </w:style>
  <w:style w:type="paragraph" w:styleId="Stopka">
    <w:name w:val="footer"/>
    <w:basedOn w:val="Normalny"/>
    <w:link w:val="Stopka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759D"/>
  </w:style>
  <w:style w:type="character" w:customStyle="1" w:styleId="Bodytext2">
    <w:name w:val="Body text (2)_"/>
    <w:basedOn w:val="Domylnaczcionkaakapitu"/>
    <w:link w:val="Bodytext20"/>
    <w:uiPriority w:val="99"/>
    <w:locked/>
    <w:rsid w:val="0017759D"/>
    <w:rPr>
      <w:rFonts w:ascii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17759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98" w:lineRule="exact"/>
      <w:ind w:hanging="520"/>
      <w:jc w:val="center"/>
    </w:pPr>
    <w:rPr>
      <w:rFonts w:ascii="Arial" w:hAnsi="Arial" w:cs="Arial"/>
      <w:sz w:val="19"/>
      <w:szCs w:val="19"/>
    </w:rPr>
  </w:style>
  <w:style w:type="paragraph" w:customStyle="1" w:styleId="Default">
    <w:name w:val="Default"/>
    <w:link w:val="DefaultZnak"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</w:rPr>
  </w:style>
  <w:style w:type="paragraph" w:styleId="Akapitzlist">
    <w:name w:val="List Paragraph"/>
    <w:aliases w:val="T_SZ_List Paragraph,List Paragraph1,Lista PR,Model punktowanie,L1,Numerowanie,Akapit z listą5,normalny tekst,Kolorowa lista — akcent 11,Akapit z listą BS,List Paragraph,Kolorowa lista — akcent 12,sw tekst,BulletC,lp1,Preambuła,CP-UC,b1"/>
    <w:basedOn w:val="Normalny"/>
    <w:link w:val="AkapitzlistZnak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="Arial" w:hAnsi="Arial"/>
      <w:color w:val="auto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3C6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3C63"/>
  </w:style>
  <w:style w:type="character" w:styleId="Odwoanieprzypisukocowego">
    <w:name w:val="endnote reference"/>
    <w:basedOn w:val="Domylnaczcionkaakapitu"/>
    <w:uiPriority w:val="99"/>
    <w:semiHidden/>
    <w:unhideWhenUsed/>
    <w:rsid w:val="00933C63"/>
    <w:rPr>
      <w:vertAlign w:val="superscript"/>
    </w:rPr>
  </w:style>
  <w:style w:type="table" w:styleId="Tabela-Siatka">
    <w:name w:val="Table Grid"/>
    <w:basedOn w:val="Standardowy"/>
    <w:uiPriority w:val="39"/>
    <w:rsid w:val="00A15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F50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05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0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0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059"/>
    <w:rPr>
      <w:b/>
      <w:bCs/>
    </w:rPr>
  </w:style>
  <w:style w:type="character" w:styleId="Odwoanieprzypisudolnego">
    <w:name w:val="footnote reference"/>
    <w:uiPriority w:val="99"/>
    <w:rsid w:val="00470D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0D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0D28"/>
    <w:rPr>
      <w:color w:val="auto"/>
      <w:lang w:val="x-none"/>
    </w:rPr>
  </w:style>
  <w:style w:type="paragraph" w:customStyle="1" w:styleId="Standard">
    <w:name w:val="Standard"/>
    <w:rsid w:val="002E44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</w:pPr>
    <w:rPr>
      <w:rFonts w:ascii="Calibri" w:hAnsi="Calibri" w:cs="Calibri"/>
      <w:color w:val="auto"/>
      <w:kern w:val="1"/>
      <w:sz w:val="24"/>
      <w:szCs w:val="24"/>
      <w:lang w:eastAsia="hi-IN" w:bidi="hi-IN"/>
    </w:rPr>
  </w:style>
  <w:style w:type="character" w:customStyle="1" w:styleId="DefaultZnak">
    <w:name w:val="Default Znak"/>
    <w:link w:val="Default"/>
    <w:locked/>
    <w:rsid w:val="003B0CCE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ist Paragraph1 Znak,Lista PR Znak,Model punktowanie Znak,L1 Znak,Numerowanie Znak,Akapit z listą5 Znak,normalny tekst Znak,Kolorowa lista — akcent 11 Znak,Akapit z listą BS Znak,List Paragraph Znak,lp1 Znak"/>
    <w:link w:val="Akapitzlist"/>
    <w:qFormat/>
    <w:rsid w:val="00CA39CE"/>
    <w:rPr>
      <w:rFonts w:ascii="Arial" w:hAnsi="Arial"/>
      <w:color w:val="auto"/>
      <w:sz w:val="24"/>
      <w:szCs w:val="24"/>
    </w:rPr>
  </w:style>
  <w:style w:type="numbering" w:customStyle="1" w:styleId="WWNum14">
    <w:name w:val="WWNum14"/>
    <w:basedOn w:val="Bezlisty"/>
    <w:rsid w:val="00E339A2"/>
    <w:pPr>
      <w:numPr>
        <w:numId w:val="18"/>
      </w:numPr>
    </w:pPr>
  </w:style>
  <w:style w:type="paragraph" w:styleId="NormalnyWeb">
    <w:name w:val="Normal (Web)"/>
    <w:basedOn w:val="Normalny"/>
    <w:uiPriority w:val="99"/>
    <w:unhideWhenUsed/>
    <w:rsid w:val="00C374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readonly-form-field-value">
    <w:name w:val="readonly-form-field-value"/>
    <w:rsid w:val="00F37FA4"/>
  </w:style>
  <w:style w:type="character" w:customStyle="1" w:styleId="TekstkomentarzaZnak1">
    <w:name w:val="Tekst komentarza Znak1"/>
    <w:uiPriority w:val="99"/>
    <w:rsid w:val="00055DAD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rsid w:val="008134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after="120" w:line="276" w:lineRule="auto"/>
    </w:pPr>
    <w:rPr>
      <w:rFonts w:ascii="Calibri" w:hAnsi="Calibri" w:cs="Calibri"/>
      <w:color w:val="auto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134DD"/>
    <w:rPr>
      <w:rFonts w:ascii="Calibri" w:hAnsi="Calibri" w:cs="Calibri"/>
      <w:color w:val="auto"/>
      <w:sz w:val="22"/>
      <w:szCs w:val="22"/>
      <w:lang w:eastAsia="zh-CN"/>
    </w:rPr>
  </w:style>
  <w:style w:type="paragraph" w:styleId="Poprawka">
    <w:name w:val="Revision"/>
    <w:hidden/>
    <w:uiPriority w:val="99"/>
    <w:semiHidden/>
    <w:rsid w:val="00452F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customStyle="1" w:styleId="projecttitle-field-value">
    <w:name w:val="projecttitle-field-value"/>
    <w:rsid w:val="00055B9D"/>
  </w:style>
  <w:style w:type="character" w:customStyle="1" w:styleId="projectdescription-field-value">
    <w:name w:val="projectdescription-field-value"/>
    <w:rsid w:val="00055B9D"/>
  </w:style>
  <w:style w:type="character" w:styleId="Uwydatnienie">
    <w:name w:val="Emphasis"/>
    <w:uiPriority w:val="20"/>
    <w:qFormat/>
    <w:rsid w:val="006C46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FE6EB-19EC-4D6F-BE9D-FC386BAFF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3094</Words>
  <Characters>18567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adaszynska</dc:creator>
  <cp:keywords/>
  <dc:description/>
  <cp:lastModifiedBy>Anna Daszynska</cp:lastModifiedBy>
  <cp:revision>9</cp:revision>
  <cp:lastPrinted>2019-02-25T10:00:00Z</cp:lastPrinted>
  <dcterms:created xsi:type="dcterms:W3CDTF">2026-03-24T11:27:00Z</dcterms:created>
  <dcterms:modified xsi:type="dcterms:W3CDTF">2026-04-27T11:47:00Z</dcterms:modified>
</cp:coreProperties>
</file>